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EC1968D" w:rsidR="00BF7F06" w:rsidRPr="00A11D21" w:rsidRDefault="000C04C2" w:rsidP="009E4AB7">
      <w:pPr>
        <w:rPr>
          <w:rFonts w:ascii="Calibri" w:hAnsi="Calibri" w:cs="Calibri"/>
          <w:b/>
          <w:bCs/>
        </w:rPr>
      </w:pPr>
      <w:r>
        <w:rPr>
          <w:rFonts w:ascii="Calibri" w:hAnsi="Calibri" w:cs="Calibri"/>
          <w:b/>
          <w:bCs/>
        </w:rPr>
        <w:t>Fresh Start</w:t>
      </w:r>
    </w:p>
    <w:p w14:paraId="2CDC2AFF" w14:textId="32BE6DF4" w:rsidR="007A6325" w:rsidRPr="00A11D21" w:rsidRDefault="00A836E3" w:rsidP="009E4AB7">
      <w:pPr>
        <w:rPr>
          <w:rFonts w:ascii="Calibri" w:hAnsi="Calibri" w:cs="Calibri"/>
          <w:b/>
          <w:bCs/>
        </w:rPr>
      </w:pPr>
      <w:r>
        <w:rPr>
          <w:rFonts w:ascii="Calibri" w:hAnsi="Calibri" w:cs="Calibri"/>
          <w:b/>
          <w:bCs/>
        </w:rPr>
        <w:t>Fresh Passion</w:t>
      </w:r>
      <w:r w:rsidR="00092635">
        <w:rPr>
          <w:rFonts w:ascii="Calibri" w:hAnsi="Calibri" w:cs="Calibri"/>
          <w:b/>
          <w:bCs/>
        </w:rPr>
        <w:t xml:space="preserve"> (Part </w:t>
      </w:r>
      <w:r>
        <w:rPr>
          <w:rFonts w:ascii="Calibri" w:hAnsi="Calibri" w:cs="Calibri"/>
          <w:b/>
          <w:bCs/>
        </w:rPr>
        <w:t>2</w:t>
      </w:r>
      <w:r w:rsidR="00092635">
        <w:rPr>
          <w:rFonts w:ascii="Calibri" w:hAnsi="Calibri" w:cs="Calibri"/>
          <w:b/>
          <w:bCs/>
        </w:rPr>
        <w:t xml:space="preserve"> of </w:t>
      </w:r>
      <w:r w:rsidR="00AB0DA9">
        <w:rPr>
          <w:rFonts w:ascii="Calibri" w:hAnsi="Calibri" w:cs="Calibri"/>
          <w:b/>
          <w:bCs/>
        </w:rPr>
        <w:t>4</w:t>
      </w:r>
      <w:r w:rsidR="00092635">
        <w:rPr>
          <w:rFonts w:ascii="Calibri" w:hAnsi="Calibri" w:cs="Calibri"/>
          <w:b/>
          <w:bCs/>
        </w:rPr>
        <w:t>)</w:t>
      </w:r>
    </w:p>
    <w:p w14:paraId="156A3DE0" w14:textId="0DF4D8DC" w:rsidR="007A6325" w:rsidRPr="00A11D21" w:rsidRDefault="00A836E3" w:rsidP="009E4AB7">
      <w:pPr>
        <w:rPr>
          <w:rFonts w:ascii="Calibri" w:hAnsi="Calibri" w:cs="Calibri"/>
          <w:b/>
          <w:bCs/>
        </w:rPr>
      </w:pPr>
      <w:r>
        <w:rPr>
          <w:rFonts w:ascii="Calibri" w:hAnsi="Calibri" w:cs="Calibri"/>
          <w:b/>
          <w:bCs/>
        </w:rPr>
        <w:t>Micah 6:1-8</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06BF0BE" w14:textId="77777777" w:rsidR="00A836E3" w:rsidRPr="00A836E3" w:rsidRDefault="00A836E3" w:rsidP="00A836E3">
      <w:pPr>
        <w:spacing w:line="276" w:lineRule="auto"/>
        <w:rPr>
          <w:rFonts w:ascii="Calibri" w:hAnsi="Calibri"/>
        </w:rPr>
      </w:pPr>
      <w:r w:rsidRPr="00A836E3">
        <w:rPr>
          <w:rFonts w:ascii="Calibri" w:hAnsi="Calibri"/>
        </w:rPr>
        <w:t xml:space="preserve">Today, I want to continue this series that we kicked off last week, called “Fresh Start.” I want to talk to you today about fresh passion. God wants us to be people that have great passion for Him. </w:t>
      </w:r>
    </w:p>
    <w:p w14:paraId="77FFAFAB" w14:textId="77777777" w:rsidR="00A836E3" w:rsidRPr="00A836E3" w:rsidRDefault="00A836E3" w:rsidP="00A836E3">
      <w:pPr>
        <w:spacing w:line="276" w:lineRule="auto"/>
        <w:rPr>
          <w:rFonts w:ascii="Calibri" w:hAnsi="Calibri"/>
        </w:rPr>
      </w:pPr>
    </w:p>
    <w:p w14:paraId="27031CB2" w14:textId="77777777" w:rsidR="00A836E3" w:rsidRPr="00A836E3" w:rsidRDefault="00A836E3" w:rsidP="00A836E3">
      <w:pPr>
        <w:spacing w:line="276" w:lineRule="auto"/>
        <w:rPr>
          <w:rFonts w:ascii="Calibri" w:hAnsi="Calibri"/>
        </w:rPr>
      </w:pPr>
      <w:r w:rsidRPr="00A836E3">
        <w:rPr>
          <w:rFonts w:ascii="Calibri" w:hAnsi="Calibri"/>
        </w:rPr>
        <w:t xml:space="preserve">Nothing great is ever accomplished without passion. If you think about it, passion is a necessary ingredient for us to be successful in life. You can't have a great family without passion. You can't have a great business without passion. You can't have a great life if there's no passion. Passion is this necessary part. Passion is a great motivator. It's the thing that helps us to get out of the bed in the morning, maybe when normally we wouldn't want to do so. It gives us an extraordinary drive. It energizes life. It helps us move from having a monotonous experience to one that is exciting and dynamic. It's passion. </w:t>
      </w:r>
    </w:p>
    <w:p w14:paraId="3D70AFF5" w14:textId="77777777" w:rsidR="00A836E3" w:rsidRPr="00A836E3" w:rsidRDefault="00A836E3" w:rsidP="00A836E3">
      <w:pPr>
        <w:spacing w:line="276" w:lineRule="auto"/>
        <w:rPr>
          <w:rFonts w:ascii="Calibri" w:hAnsi="Calibri"/>
        </w:rPr>
      </w:pPr>
    </w:p>
    <w:p w14:paraId="271B14EF" w14:textId="77777777" w:rsidR="00A836E3" w:rsidRPr="00A836E3" w:rsidRDefault="00A836E3" w:rsidP="00A836E3">
      <w:pPr>
        <w:spacing w:line="276" w:lineRule="auto"/>
        <w:rPr>
          <w:rFonts w:ascii="Calibri" w:hAnsi="Calibri"/>
        </w:rPr>
      </w:pPr>
      <w:r w:rsidRPr="00A836E3">
        <w:rPr>
          <w:rFonts w:ascii="Calibri" w:hAnsi="Calibri"/>
        </w:rPr>
        <w:t xml:space="preserve">Passion is the thing that causes an athlete to train harder. Passion is the thing that causes a husband to love his wife more. Passion is the thing that causes a startup business owner to try to outwork their competitors. It’s passion. Passion is the thing that leads us to love and to serve God in a way that honors Him. </w:t>
      </w:r>
    </w:p>
    <w:p w14:paraId="54FEE0E0" w14:textId="77777777" w:rsidR="00A836E3" w:rsidRPr="00A836E3" w:rsidRDefault="00A836E3" w:rsidP="00A836E3">
      <w:pPr>
        <w:spacing w:line="276" w:lineRule="auto"/>
        <w:rPr>
          <w:rFonts w:ascii="Calibri" w:hAnsi="Calibri"/>
        </w:rPr>
      </w:pPr>
    </w:p>
    <w:p w14:paraId="5105D93A" w14:textId="77777777" w:rsidR="00A836E3" w:rsidRPr="00A836E3" w:rsidRDefault="00A836E3" w:rsidP="00A836E3">
      <w:pPr>
        <w:spacing w:line="276" w:lineRule="auto"/>
        <w:rPr>
          <w:rFonts w:ascii="Calibri" w:hAnsi="Calibri"/>
        </w:rPr>
      </w:pPr>
      <w:r w:rsidRPr="00A836E3">
        <w:rPr>
          <w:rFonts w:ascii="Calibri" w:hAnsi="Calibri"/>
        </w:rPr>
        <w:t xml:space="preserve">Our spiritual life should be marked by passion. </w:t>
      </w:r>
    </w:p>
    <w:p w14:paraId="686B5677" w14:textId="77777777" w:rsidR="00A836E3" w:rsidRPr="00A836E3" w:rsidRDefault="00A836E3" w:rsidP="00A836E3">
      <w:pPr>
        <w:spacing w:line="276" w:lineRule="auto"/>
        <w:rPr>
          <w:rFonts w:ascii="Calibri" w:hAnsi="Calibri"/>
        </w:rPr>
      </w:pPr>
    </w:p>
    <w:p w14:paraId="78E10F9C" w14:textId="77777777" w:rsidR="00A836E3" w:rsidRPr="00A836E3" w:rsidRDefault="00A836E3" w:rsidP="00A836E3">
      <w:pPr>
        <w:spacing w:line="276" w:lineRule="auto"/>
        <w:rPr>
          <w:rFonts w:ascii="Calibri" w:hAnsi="Calibri"/>
        </w:rPr>
      </w:pPr>
      <w:r w:rsidRPr="00A836E3">
        <w:rPr>
          <w:rFonts w:ascii="Calibri" w:hAnsi="Calibri"/>
        </w:rPr>
        <w:t xml:space="preserve">In our culture, it's normal for people to talk about passion for sports, hobbies, interests, traveling, or whatever it may be. But sometimes if you talk about having a passion for God, a lot of people think that's a little weird, a little strange. “What are you passionate about?” I'm passionate about the Lord. “Wow, that's really odd.” In our culture, that may be a little different. </w:t>
      </w:r>
    </w:p>
    <w:p w14:paraId="6D20C197" w14:textId="77777777" w:rsidR="00A836E3" w:rsidRPr="00A836E3" w:rsidRDefault="00A836E3" w:rsidP="00A836E3">
      <w:pPr>
        <w:spacing w:line="276" w:lineRule="auto"/>
        <w:rPr>
          <w:rFonts w:ascii="Calibri" w:hAnsi="Calibri"/>
        </w:rPr>
      </w:pPr>
    </w:p>
    <w:p w14:paraId="1CAFA9AE" w14:textId="77777777" w:rsidR="00A836E3" w:rsidRPr="00A836E3" w:rsidRDefault="00A836E3" w:rsidP="00A836E3">
      <w:pPr>
        <w:spacing w:line="276" w:lineRule="auto"/>
        <w:rPr>
          <w:rFonts w:ascii="Calibri" w:hAnsi="Calibri"/>
        </w:rPr>
      </w:pPr>
      <w:r w:rsidRPr="00A836E3">
        <w:rPr>
          <w:rFonts w:ascii="Calibri" w:hAnsi="Calibri"/>
        </w:rPr>
        <w:t xml:space="preserve">But God has such a great plan for our lives. It can only be accomplished if we are people that are passionate about Him. </w:t>
      </w:r>
    </w:p>
    <w:p w14:paraId="1A0D3A60" w14:textId="77777777" w:rsidR="00A836E3" w:rsidRPr="00A836E3" w:rsidRDefault="00A836E3" w:rsidP="00A836E3">
      <w:pPr>
        <w:spacing w:line="276" w:lineRule="auto"/>
        <w:rPr>
          <w:rFonts w:ascii="Calibri" w:hAnsi="Calibri"/>
        </w:rPr>
      </w:pPr>
    </w:p>
    <w:p w14:paraId="08853744" w14:textId="77777777" w:rsidR="00A836E3" w:rsidRPr="00A836E3" w:rsidRDefault="00A836E3" w:rsidP="00A836E3">
      <w:pPr>
        <w:spacing w:line="276" w:lineRule="auto"/>
        <w:rPr>
          <w:rFonts w:ascii="Calibri" w:hAnsi="Calibri"/>
        </w:rPr>
      </w:pPr>
      <w:r w:rsidRPr="00A836E3">
        <w:rPr>
          <w:rFonts w:ascii="Calibri" w:hAnsi="Calibri"/>
        </w:rPr>
        <w:t xml:space="preserve">I hope that your spirituality is not just religious routine. I hope that you're not here this morning just because it's Sunday and you're supposed to be at church. I hope that you are passionate about the things of God and passionate about His purposes in your life. </w:t>
      </w:r>
    </w:p>
    <w:p w14:paraId="79A5DCA1" w14:textId="77777777" w:rsidR="00A836E3" w:rsidRPr="00A836E3" w:rsidRDefault="00A836E3" w:rsidP="00A836E3">
      <w:pPr>
        <w:spacing w:line="276" w:lineRule="auto"/>
        <w:rPr>
          <w:rFonts w:ascii="Calibri" w:hAnsi="Calibri"/>
        </w:rPr>
      </w:pPr>
    </w:p>
    <w:p w14:paraId="6B0DFDC7" w14:textId="77777777" w:rsidR="00A836E3" w:rsidRPr="00A836E3" w:rsidRDefault="00A836E3" w:rsidP="00A836E3">
      <w:pPr>
        <w:spacing w:line="276" w:lineRule="auto"/>
        <w:rPr>
          <w:rFonts w:ascii="Calibri" w:hAnsi="Calibri"/>
        </w:rPr>
      </w:pPr>
      <w:r w:rsidRPr="00A836E3">
        <w:rPr>
          <w:rFonts w:ascii="Calibri" w:hAnsi="Calibri"/>
        </w:rPr>
        <w:lastRenderedPageBreak/>
        <w:t xml:space="preserve">The question is, how do we begin to accomplish that? How do we begin to be people of great passion? </w:t>
      </w:r>
    </w:p>
    <w:p w14:paraId="12CDADB6" w14:textId="77777777" w:rsidR="00A836E3" w:rsidRPr="00A836E3" w:rsidRDefault="00A836E3" w:rsidP="00A836E3">
      <w:pPr>
        <w:spacing w:line="276" w:lineRule="auto"/>
        <w:rPr>
          <w:rFonts w:ascii="Calibri" w:hAnsi="Calibri"/>
        </w:rPr>
      </w:pPr>
    </w:p>
    <w:p w14:paraId="778DE0AD" w14:textId="77777777" w:rsidR="00A836E3" w:rsidRPr="00A836E3" w:rsidRDefault="00A836E3" w:rsidP="00A836E3">
      <w:pPr>
        <w:spacing w:line="276" w:lineRule="auto"/>
        <w:rPr>
          <w:rFonts w:ascii="Calibri" w:hAnsi="Calibri"/>
        </w:rPr>
      </w:pPr>
      <w:r w:rsidRPr="00A836E3">
        <w:rPr>
          <w:rFonts w:ascii="Calibri" w:hAnsi="Calibri"/>
        </w:rPr>
        <w:t>“Love the Lord your God with all your passion” (Mark 12:30, MSG).</w:t>
      </w:r>
    </w:p>
    <w:p w14:paraId="18F14A94" w14:textId="77777777" w:rsidR="00A836E3" w:rsidRPr="00A836E3" w:rsidRDefault="00A836E3" w:rsidP="00A836E3">
      <w:pPr>
        <w:spacing w:line="276" w:lineRule="auto"/>
        <w:rPr>
          <w:rFonts w:ascii="Calibri" w:hAnsi="Calibri"/>
        </w:rPr>
      </w:pPr>
    </w:p>
    <w:p w14:paraId="7BC6E1CF" w14:textId="77777777" w:rsidR="00A836E3" w:rsidRPr="00A836E3" w:rsidRDefault="00A836E3" w:rsidP="00A836E3">
      <w:pPr>
        <w:spacing w:line="276" w:lineRule="auto"/>
        <w:rPr>
          <w:rFonts w:ascii="Calibri" w:hAnsi="Calibri"/>
        </w:rPr>
      </w:pPr>
      <w:r w:rsidRPr="00A836E3">
        <w:rPr>
          <w:rFonts w:ascii="Calibri" w:hAnsi="Calibri"/>
        </w:rPr>
        <w:t xml:space="preserve">That word “passion” is a word that can also be translated “heart.” Love the Lord your God with all of your heart. Not part of your heart. Not a little scrap of your heart, but with all of your heart, with all of your passion. Don't be half-hearted with God. Don't be namby-pamby. Don't be half-hearted in your passion for God. </w:t>
      </w:r>
    </w:p>
    <w:p w14:paraId="17D1BE6F" w14:textId="77777777" w:rsidR="00A836E3" w:rsidRPr="00A836E3" w:rsidRDefault="00A836E3" w:rsidP="00A836E3">
      <w:pPr>
        <w:spacing w:line="276" w:lineRule="auto"/>
        <w:rPr>
          <w:rFonts w:ascii="Calibri" w:hAnsi="Calibri"/>
        </w:rPr>
      </w:pPr>
    </w:p>
    <w:p w14:paraId="64836218" w14:textId="1664803E" w:rsidR="00A836E3" w:rsidRPr="00A836E3" w:rsidRDefault="00A836E3" w:rsidP="00A836E3">
      <w:pPr>
        <w:spacing w:line="276" w:lineRule="auto"/>
        <w:rPr>
          <w:rFonts w:ascii="Calibri" w:hAnsi="Calibri"/>
        </w:rPr>
      </w:pPr>
      <w:r w:rsidRPr="00A836E3">
        <w:rPr>
          <w:rFonts w:ascii="Calibri" w:hAnsi="Calibri"/>
        </w:rPr>
        <w:t>If you're passionate about God, this is, I believe, really the key to being passionate about life. It really is. If you're passionate about God, you're going to be passionate about the things of God. If you're passionate about God, you're going to be passionate about your family because it honors God. If you're passionate about God, you're going to be passionate about your work because you know that all that you do</w:t>
      </w:r>
      <w:r w:rsidR="00F447EF">
        <w:rPr>
          <w:rFonts w:ascii="Calibri" w:hAnsi="Calibri"/>
        </w:rPr>
        <w:t>,</w:t>
      </w:r>
      <w:r w:rsidRPr="00A836E3">
        <w:rPr>
          <w:rFonts w:ascii="Calibri" w:hAnsi="Calibri"/>
        </w:rPr>
        <w:t xml:space="preserve"> you do to the glory of God. If you're passionate about God, you're going to be passionate about your responsibilities because you see what God has put under you and what God has put over you. So being passionate about God is the foundation of living a passionate life. That's what we need today. We need a passionate life. </w:t>
      </w:r>
    </w:p>
    <w:p w14:paraId="1F570E49" w14:textId="77777777" w:rsidR="00A836E3" w:rsidRPr="00A836E3" w:rsidRDefault="00A836E3" w:rsidP="00A836E3">
      <w:pPr>
        <w:spacing w:line="276" w:lineRule="auto"/>
        <w:rPr>
          <w:rFonts w:ascii="Calibri" w:hAnsi="Calibri"/>
        </w:rPr>
      </w:pPr>
    </w:p>
    <w:p w14:paraId="69CBB8A5" w14:textId="4228F563" w:rsidR="00A836E3" w:rsidRPr="00A836E3" w:rsidRDefault="00A836E3" w:rsidP="00A836E3">
      <w:pPr>
        <w:spacing w:line="276" w:lineRule="auto"/>
        <w:rPr>
          <w:rFonts w:ascii="Calibri" w:hAnsi="Calibri"/>
        </w:rPr>
      </w:pPr>
      <w:r w:rsidRPr="00A836E3">
        <w:rPr>
          <w:rFonts w:ascii="Calibri" w:hAnsi="Calibri"/>
        </w:rPr>
        <w:t xml:space="preserve">In the book of Micah, the prophet challenges the people of Israel to be people of passion. In Micah 6 we see an unusual passage. Micah is not normally a book of the Bible that most people are reading, but there's a powerful story in here. </w:t>
      </w:r>
    </w:p>
    <w:p w14:paraId="47777FA3" w14:textId="77777777" w:rsidR="00A836E3" w:rsidRPr="00A836E3" w:rsidRDefault="00A836E3" w:rsidP="00A836E3">
      <w:pPr>
        <w:spacing w:line="276" w:lineRule="auto"/>
        <w:rPr>
          <w:rFonts w:ascii="Calibri" w:hAnsi="Calibri"/>
        </w:rPr>
      </w:pPr>
    </w:p>
    <w:p w14:paraId="4E68670E" w14:textId="77777777" w:rsidR="00A836E3" w:rsidRPr="00A836E3" w:rsidRDefault="00A836E3" w:rsidP="00A836E3">
      <w:pPr>
        <w:spacing w:line="276" w:lineRule="auto"/>
        <w:rPr>
          <w:rFonts w:ascii="Calibri" w:hAnsi="Calibri"/>
        </w:rPr>
      </w:pPr>
      <w:r w:rsidRPr="00A836E3">
        <w:rPr>
          <w:rFonts w:ascii="Calibri" w:hAnsi="Calibri"/>
        </w:rPr>
        <w:t xml:space="preserve">It's the setting of a courtroom. God is the prosecuting attorney and the judge. The people of Israel are on trial. In verses 1-5, we see the voice of God. In verses 6-7, we see the voice of the people. In verse 8, we see the voice of the prophet. It centers around this struggle that the people have about being passionate. </w:t>
      </w:r>
    </w:p>
    <w:p w14:paraId="164671EF" w14:textId="77777777" w:rsidR="00A836E3" w:rsidRPr="00A836E3" w:rsidRDefault="00A836E3" w:rsidP="00A836E3">
      <w:pPr>
        <w:spacing w:line="276" w:lineRule="auto"/>
        <w:rPr>
          <w:rFonts w:ascii="Calibri" w:hAnsi="Calibri"/>
        </w:rPr>
      </w:pPr>
    </w:p>
    <w:p w14:paraId="278D9C3E" w14:textId="2D2E5100" w:rsidR="00A836E3" w:rsidRPr="00A836E3" w:rsidRDefault="00A836E3" w:rsidP="00A836E3">
      <w:pPr>
        <w:spacing w:line="276" w:lineRule="auto"/>
        <w:rPr>
          <w:rFonts w:ascii="Calibri" w:hAnsi="Calibri"/>
        </w:rPr>
      </w:pPr>
      <w:r w:rsidRPr="00A836E3">
        <w:rPr>
          <w:rFonts w:ascii="Calibri" w:hAnsi="Calibri"/>
        </w:rPr>
        <w:t>The backdrop of this passage is a time in the nation of Judah, the southern kingdom, where there's economic prosperity. Life is good. The stock market</w:t>
      </w:r>
      <w:r w:rsidR="00F447EF">
        <w:rPr>
          <w:rFonts w:ascii="Calibri" w:hAnsi="Calibri"/>
        </w:rPr>
        <w:t xml:space="preserve"> i</w:t>
      </w:r>
      <w:r w:rsidRPr="00A836E3">
        <w:rPr>
          <w:rFonts w:ascii="Calibri" w:hAnsi="Calibri"/>
        </w:rPr>
        <w:t xml:space="preserve">s up. Everybody's retirement accounts are rockin’. Unemployment is down. People are feeling good about life. Economically, the people of God are succeeding. </w:t>
      </w:r>
    </w:p>
    <w:p w14:paraId="7EAFB5C2" w14:textId="77777777" w:rsidR="00A836E3" w:rsidRPr="00A836E3" w:rsidRDefault="00A836E3" w:rsidP="00A836E3">
      <w:pPr>
        <w:spacing w:line="276" w:lineRule="auto"/>
        <w:rPr>
          <w:rFonts w:ascii="Calibri" w:hAnsi="Calibri"/>
        </w:rPr>
      </w:pPr>
    </w:p>
    <w:p w14:paraId="35DCDF5E" w14:textId="77777777" w:rsidR="00A836E3" w:rsidRPr="00A836E3" w:rsidRDefault="00A836E3" w:rsidP="00A836E3">
      <w:pPr>
        <w:spacing w:line="276" w:lineRule="auto"/>
        <w:rPr>
          <w:rFonts w:ascii="Calibri" w:hAnsi="Calibri"/>
        </w:rPr>
      </w:pPr>
      <w:r w:rsidRPr="00A836E3">
        <w:rPr>
          <w:rFonts w:ascii="Calibri" w:hAnsi="Calibri"/>
        </w:rPr>
        <w:t xml:space="preserve">But sometimes when the bank account is good and the economy's good, sometimes it's in those moments that is the hardest time to serve God. When you're broken and the bottom is falling out, you're like, “Oh, I need the Lord.” Sometimes it's hard to see that you need the Lord when life is good. </w:t>
      </w:r>
    </w:p>
    <w:p w14:paraId="7571F7C8" w14:textId="77777777" w:rsidR="00A836E3" w:rsidRPr="00A836E3" w:rsidRDefault="00A836E3" w:rsidP="00A836E3">
      <w:pPr>
        <w:spacing w:line="276" w:lineRule="auto"/>
        <w:rPr>
          <w:rFonts w:ascii="Calibri" w:hAnsi="Calibri"/>
        </w:rPr>
      </w:pPr>
    </w:p>
    <w:p w14:paraId="303B9D4E" w14:textId="77777777" w:rsidR="00A836E3" w:rsidRPr="00A836E3" w:rsidRDefault="00A836E3" w:rsidP="00A836E3">
      <w:pPr>
        <w:spacing w:line="276" w:lineRule="auto"/>
        <w:rPr>
          <w:rFonts w:ascii="Calibri" w:hAnsi="Calibri"/>
        </w:rPr>
      </w:pPr>
      <w:r w:rsidRPr="00A836E3">
        <w:rPr>
          <w:rFonts w:ascii="Calibri" w:hAnsi="Calibri"/>
        </w:rPr>
        <w:t>The Israelites are struggling with this. God says, “Hey, you have all of the finances and all the provision, but you've lost your passion. You have no passion.”</w:t>
      </w:r>
    </w:p>
    <w:p w14:paraId="7A0E97AB" w14:textId="77777777" w:rsidR="00A836E3" w:rsidRPr="00A836E3" w:rsidRDefault="00A836E3" w:rsidP="00A836E3">
      <w:pPr>
        <w:spacing w:line="276" w:lineRule="auto"/>
        <w:rPr>
          <w:rFonts w:ascii="Calibri" w:hAnsi="Calibri"/>
        </w:rPr>
      </w:pPr>
    </w:p>
    <w:p w14:paraId="1CDD6F43" w14:textId="77777777" w:rsidR="00A836E3" w:rsidRPr="00A836E3" w:rsidRDefault="00A836E3" w:rsidP="00A836E3">
      <w:pPr>
        <w:spacing w:line="276" w:lineRule="auto"/>
        <w:rPr>
          <w:rFonts w:ascii="Calibri" w:hAnsi="Calibri"/>
        </w:rPr>
      </w:pPr>
      <w:r w:rsidRPr="00A836E3">
        <w:rPr>
          <w:rFonts w:ascii="Calibri" w:hAnsi="Calibri"/>
        </w:rPr>
        <w:t xml:space="preserve">“Now listen to what the Lord is saying: Rise, plead [your] case before the mountains, and let the hills hear your voice. Listen to the Lord’s lawsuit, </w:t>
      </w:r>
      <w:proofErr w:type="gramStart"/>
      <w:r w:rsidRPr="00A836E3">
        <w:rPr>
          <w:rFonts w:ascii="Calibri" w:hAnsi="Calibri"/>
        </w:rPr>
        <w:t>you</w:t>
      </w:r>
      <w:proofErr w:type="gramEnd"/>
      <w:r w:rsidRPr="00A836E3">
        <w:rPr>
          <w:rFonts w:ascii="Calibri" w:hAnsi="Calibri"/>
        </w:rPr>
        <w:t xml:space="preserve"> mountains and enduring foundations of the earth, because the Lord has a case against His people, and He will argue it against Israel. My people, what have I done to you, or how have I wearied you? Testify against Me!” (Micah 6:1-3).</w:t>
      </w:r>
    </w:p>
    <w:p w14:paraId="760225CB" w14:textId="77777777" w:rsidR="00A836E3" w:rsidRPr="00A836E3" w:rsidRDefault="00A836E3" w:rsidP="00A836E3">
      <w:pPr>
        <w:spacing w:line="276" w:lineRule="auto"/>
        <w:rPr>
          <w:rFonts w:ascii="Calibri" w:hAnsi="Calibri"/>
        </w:rPr>
      </w:pPr>
    </w:p>
    <w:p w14:paraId="4B70CF63" w14:textId="77777777" w:rsidR="00A836E3" w:rsidRPr="00A836E3" w:rsidRDefault="00A836E3" w:rsidP="00A836E3">
      <w:pPr>
        <w:spacing w:line="276" w:lineRule="auto"/>
        <w:rPr>
          <w:rFonts w:ascii="Calibri" w:hAnsi="Calibri"/>
        </w:rPr>
      </w:pPr>
      <w:r w:rsidRPr="00A836E3">
        <w:rPr>
          <w:rFonts w:ascii="Calibri" w:hAnsi="Calibri"/>
        </w:rPr>
        <w:t>God is being a little sarcastic right there. God has never done anything wrong. But He’s saying, “If I’ve done something wrong, then tell me. Bring it to my account. Bring it to my observation. If I have messed up, please tell me.” Sarcasm.</w:t>
      </w:r>
    </w:p>
    <w:p w14:paraId="41D0DF82" w14:textId="77777777" w:rsidR="00A836E3" w:rsidRPr="00A836E3" w:rsidRDefault="00A836E3" w:rsidP="00A836E3">
      <w:pPr>
        <w:spacing w:line="276" w:lineRule="auto"/>
        <w:rPr>
          <w:rFonts w:ascii="Calibri" w:hAnsi="Calibri"/>
        </w:rPr>
      </w:pPr>
    </w:p>
    <w:p w14:paraId="051B5034" w14:textId="77777777" w:rsidR="00A836E3" w:rsidRPr="00A836E3" w:rsidRDefault="00A836E3" w:rsidP="00A836E3">
      <w:pPr>
        <w:spacing w:line="276" w:lineRule="auto"/>
        <w:rPr>
          <w:rFonts w:ascii="Calibri" w:hAnsi="Calibri"/>
        </w:rPr>
      </w:pPr>
      <w:r w:rsidRPr="00A836E3">
        <w:rPr>
          <w:rFonts w:ascii="Calibri" w:hAnsi="Calibri"/>
        </w:rPr>
        <w:t xml:space="preserve">“Indeed, I brought you up from the land of Egypt and redeemed you from that place of slavery. I sent Moses, Aaron, and Miriam ahead of you. My people, remember what </w:t>
      </w:r>
      <w:proofErr w:type="spellStart"/>
      <w:r w:rsidRPr="00A836E3">
        <w:rPr>
          <w:rFonts w:ascii="Calibri" w:hAnsi="Calibri"/>
        </w:rPr>
        <w:t>Balak</w:t>
      </w:r>
      <w:proofErr w:type="spellEnd"/>
      <w:r w:rsidRPr="00A836E3">
        <w:rPr>
          <w:rFonts w:ascii="Calibri" w:hAnsi="Calibri"/>
        </w:rPr>
        <w:t xml:space="preserve"> king of Moab proposed, what Balaam son of </w:t>
      </w:r>
      <w:proofErr w:type="spellStart"/>
      <w:r w:rsidRPr="00A836E3">
        <w:rPr>
          <w:rFonts w:ascii="Calibri" w:hAnsi="Calibri"/>
        </w:rPr>
        <w:t>Beor</w:t>
      </w:r>
      <w:proofErr w:type="spellEnd"/>
      <w:r w:rsidRPr="00A836E3">
        <w:rPr>
          <w:rFonts w:ascii="Calibri" w:hAnsi="Calibri"/>
        </w:rPr>
        <w:t xml:space="preserve"> answered him, and [what happened] from Shittim to Gilgal, so that you may acknowledge the Lord’s righteous acts” (Micah 6:4-5).</w:t>
      </w:r>
    </w:p>
    <w:p w14:paraId="03E0836E" w14:textId="77777777" w:rsidR="00A836E3" w:rsidRPr="00A836E3" w:rsidRDefault="00A836E3" w:rsidP="00A836E3">
      <w:pPr>
        <w:spacing w:line="276" w:lineRule="auto"/>
        <w:rPr>
          <w:rFonts w:ascii="Calibri" w:hAnsi="Calibri"/>
        </w:rPr>
      </w:pPr>
    </w:p>
    <w:p w14:paraId="571ED0B3" w14:textId="77777777" w:rsidR="00A836E3" w:rsidRPr="00A836E3" w:rsidRDefault="00A836E3" w:rsidP="00A836E3">
      <w:pPr>
        <w:spacing w:line="276" w:lineRule="auto"/>
        <w:rPr>
          <w:rFonts w:ascii="Calibri" w:hAnsi="Calibri"/>
        </w:rPr>
      </w:pPr>
      <w:r w:rsidRPr="00A836E3">
        <w:rPr>
          <w:rFonts w:ascii="Calibri" w:hAnsi="Calibri"/>
        </w:rPr>
        <w:t>God just goes back and he says, “Maybe you have forgotten what I have done in your life.”</w:t>
      </w:r>
    </w:p>
    <w:p w14:paraId="543956A4" w14:textId="77777777" w:rsidR="00A836E3" w:rsidRPr="00A836E3" w:rsidRDefault="00A836E3" w:rsidP="00A836E3">
      <w:pPr>
        <w:spacing w:line="276" w:lineRule="auto"/>
        <w:rPr>
          <w:rFonts w:ascii="Calibri" w:hAnsi="Calibri"/>
        </w:rPr>
      </w:pPr>
    </w:p>
    <w:p w14:paraId="513E04C9" w14:textId="77777777" w:rsidR="00F447EF" w:rsidRDefault="00A836E3" w:rsidP="00A836E3">
      <w:pPr>
        <w:spacing w:line="276" w:lineRule="auto"/>
        <w:rPr>
          <w:rFonts w:ascii="Calibri" w:hAnsi="Calibri"/>
        </w:rPr>
      </w:pPr>
      <w:r w:rsidRPr="00A836E3">
        <w:rPr>
          <w:rFonts w:ascii="Calibri" w:hAnsi="Calibri"/>
        </w:rPr>
        <w:t xml:space="preserve">Sometimes it's easy to forget the great acts of God. It's easy to forget what God has done previously in our lives. </w:t>
      </w:r>
    </w:p>
    <w:p w14:paraId="688FAD7B" w14:textId="77777777" w:rsidR="00F447EF" w:rsidRDefault="00F447EF" w:rsidP="00A836E3">
      <w:pPr>
        <w:spacing w:line="276" w:lineRule="auto"/>
        <w:rPr>
          <w:rFonts w:ascii="Calibri" w:hAnsi="Calibri"/>
        </w:rPr>
      </w:pPr>
    </w:p>
    <w:p w14:paraId="36BDB5D5" w14:textId="534A6849" w:rsidR="00A836E3" w:rsidRPr="00A836E3" w:rsidRDefault="00A836E3" w:rsidP="00A836E3">
      <w:pPr>
        <w:spacing w:line="276" w:lineRule="auto"/>
        <w:rPr>
          <w:rFonts w:ascii="Calibri" w:hAnsi="Calibri"/>
        </w:rPr>
      </w:pPr>
      <w:r w:rsidRPr="00A836E3">
        <w:rPr>
          <w:rFonts w:ascii="Calibri" w:hAnsi="Calibri"/>
        </w:rPr>
        <w:t xml:space="preserve">He says, “First of all, you were slaves in Egypt 400+ years. Do you guys remember what it was like to be chained up in Egypt? To have no possessions and no freedom? To work </w:t>
      </w:r>
      <w:r w:rsidR="00F447EF">
        <w:rPr>
          <w:rFonts w:ascii="Calibri" w:hAnsi="Calibri"/>
        </w:rPr>
        <w:t>7</w:t>
      </w:r>
      <w:r w:rsidRPr="00A836E3">
        <w:rPr>
          <w:rFonts w:ascii="Calibri" w:hAnsi="Calibri"/>
        </w:rPr>
        <w:t xml:space="preserve"> days a week and have your brains beaten out by the Egyptians? Do you remember what it was like? I</w:t>
      </w:r>
      <w:r w:rsidR="00F447EF">
        <w:rPr>
          <w:rFonts w:ascii="Calibri" w:hAnsi="Calibri"/>
        </w:rPr>
        <w:t xml:space="preserve">, </w:t>
      </w:r>
      <w:r w:rsidRPr="00A836E3">
        <w:rPr>
          <w:rFonts w:ascii="Calibri" w:hAnsi="Calibri"/>
        </w:rPr>
        <w:t>the Lord your God</w:t>
      </w:r>
      <w:r w:rsidR="00F447EF">
        <w:rPr>
          <w:rFonts w:ascii="Calibri" w:hAnsi="Calibri"/>
        </w:rPr>
        <w:t>,</w:t>
      </w:r>
      <w:r w:rsidRPr="00A836E3">
        <w:rPr>
          <w:rFonts w:ascii="Calibri" w:hAnsi="Calibri"/>
        </w:rPr>
        <w:t xml:space="preserve"> am the one who brought you up out of Egypt. I sent you a prophet. His name was Moses. I sent you a prophetess. Her name was Miriam. I sent you a priest. His name was Aaron. I sent you the leadership that you needed to be delivered. Maybe you guys have forgotten.”</w:t>
      </w:r>
    </w:p>
    <w:p w14:paraId="26F58792" w14:textId="77777777" w:rsidR="00A836E3" w:rsidRPr="00A836E3" w:rsidRDefault="00A836E3" w:rsidP="00A836E3">
      <w:pPr>
        <w:spacing w:line="276" w:lineRule="auto"/>
        <w:rPr>
          <w:rFonts w:ascii="Calibri" w:hAnsi="Calibri"/>
        </w:rPr>
      </w:pPr>
    </w:p>
    <w:p w14:paraId="345EA1B0" w14:textId="271060E0" w:rsidR="00A836E3" w:rsidRPr="00A836E3" w:rsidRDefault="00A836E3" w:rsidP="00A836E3">
      <w:pPr>
        <w:spacing w:line="276" w:lineRule="auto"/>
        <w:rPr>
          <w:rFonts w:ascii="Calibri" w:hAnsi="Calibri"/>
        </w:rPr>
      </w:pPr>
      <w:r w:rsidRPr="00A836E3">
        <w:rPr>
          <w:rFonts w:ascii="Calibri" w:hAnsi="Calibri"/>
        </w:rPr>
        <w:t>He goes on</w:t>
      </w:r>
      <w:r w:rsidR="00F447EF">
        <w:rPr>
          <w:rFonts w:ascii="Calibri" w:hAnsi="Calibri"/>
        </w:rPr>
        <w:t>.</w:t>
      </w:r>
      <w:r w:rsidRPr="00A836E3">
        <w:rPr>
          <w:rFonts w:ascii="Calibri" w:hAnsi="Calibri"/>
        </w:rPr>
        <w:t xml:space="preserve"> “Not just in Egypt. Do you remember this king by the name of </w:t>
      </w:r>
      <w:proofErr w:type="spellStart"/>
      <w:r w:rsidRPr="00A836E3">
        <w:rPr>
          <w:rFonts w:ascii="Calibri" w:hAnsi="Calibri"/>
        </w:rPr>
        <w:t>Balak</w:t>
      </w:r>
      <w:proofErr w:type="spellEnd"/>
      <w:r w:rsidRPr="00A836E3">
        <w:rPr>
          <w:rFonts w:ascii="Calibri" w:hAnsi="Calibri"/>
        </w:rPr>
        <w:t xml:space="preserve">?” If you look at the book of Numbers, the story that Micah is referencing is lined out. </w:t>
      </w:r>
      <w:proofErr w:type="spellStart"/>
      <w:r w:rsidRPr="00A836E3">
        <w:rPr>
          <w:rFonts w:ascii="Calibri" w:hAnsi="Calibri"/>
        </w:rPr>
        <w:t>Balak</w:t>
      </w:r>
      <w:proofErr w:type="spellEnd"/>
      <w:r w:rsidRPr="00A836E3">
        <w:rPr>
          <w:rFonts w:ascii="Calibri" w:hAnsi="Calibri"/>
        </w:rPr>
        <w:t xml:space="preserve"> is the king of Moab. He sees the Israelites coming through his land. He's scared they're going to defeat the people, so he gets this false prophet named Balaam to go bring a curse on the people of Israel. But even </w:t>
      </w:r>
      <w:r w:rsidRPr="00A836E3">
        <w:rPr>
          <w:rFonts w:ascii="Calibri" w:hAnsi="Calibri"/>
        </w:rPr>
        <w:lastRenderedPageBreak/>
        <w:t>though he offers him all this money, the false prophet can't do it because God's protecting the Israelites. God says, “I protected you. I watched over you.”</w:t>
      </w:r>
    </w:p>
    <w:p w14:paraId="2D6DB8E0" w14:textId="77777777" w:rsidR="00A836E3" w:rsidRPr="00A836E3" w:rsidRDefault="00A836E3" w:rsidP="00A836E3">
      <w:pPr>
        <w:spacing w:line="276" w:lineRule="auto"/>
        <w:rPr>
          <w:rFonts w:ascii="Calibri" w:hAnsi="Calibri"/>
        </w:rPr>
      </w:pPr>
    </w:p>
    <w:p w14:paraId="655A3E57" w14:textId="77777777" w:rsidR="00A836E3" w:rsidRPr="00A836E3" w:rsidRDefault="00A836E3" w:rsidP="00A836E3">
      <w:pPr>
        <w:spacing w:line="276" w:lineRule="auto"/>
        <w:rPr>
          <w:rFonts w:ascii="Calibri" w:hAnsi="Calibri"/>
        </w:rPr>
      </w:pPr>
      <w:r w:rsidRPr="00A836E3">
        <w:rPr>
          <w:rFonts w:ascii="Calibri" w:hAnsi="Calibri"/>
        </w:rPr>
        <w:t>He references a place called Shittim. It was a bad place. No wonder it was called Shittim. It was a place that the Moabite king sent all of his young, hot, single women to go sleep with the Israelite men and to seduce them into worshipping false gods. It was a bad, embarrassing moment for the people of Israel. That's why it's called the place of Shittim.</w:t>
      </w:r>
    </w:p>
    <w:p w14:paraId="52168F0F" w14:textId="77777777" w:rsidR="00A836E3" w:rsidRPr="00A836E3" w:rsidRDefault="00A836E3" w:rsidP="00A836E3">
      <w:pPr>
        <w:spacing w:line="276" w:lineRule="auto"/>
        <w:rPr>
          <w:rFonts w:ascii="Calibri" w:hAnsi="Calibri"/>
        </w:rPr>
      </w:pPr>
    </w:p>
    <w:p w14:paraId="467B0B2A" w14:textId="3F0A87A9" w:rsidR="00A836E3" w:rsidRPr="00A836E3" w:rsidRDefault="00A836E3" w:rsidP="00A836E3">
      <w:pPr>
        <w:spacing w:line="276" w:lineRule="auto"/>
        <w:rPr>
          <w:rFonts w:ascii="Calibri" w:hAnsi="Calibri"/>
        </w:rPr>
      </w:pPr>
      <w:r w:rsidRPr="00A836E3">
        <w:rPr>
          <w:rFonts w:ascii="Calibri" w:hAnsi="Calibri"/>
        </w:rPr>
        <w:t>God says, “I was there even when you guys blew it. I was providing for you. I was watching over you. I was blessing you. You embarrassed yourself.” The next time you stub your toe, open up the Bible t</w:t>
      </w:r>
      <w:r w:rsidR="00083C56">
        <w:rPr>
          <w:rFonts w:ascii="Calibri" w:hAnsi="Calibri"/>
        </w:rPr>
        <w:t>o</w:t>
      </w:r>
      <w:r w:rsidRPr="00A836E3">
        <w:rPr>
          <w:rFonts w:ascii="Calibri" w:hAnsi="Calibri"/>
        </w:rPr>
        <w:t xml:space="preserve"> Micah 6 and say, “Oh Shittim.” Right there. It's a bad place.</w:t>
      </w:r>
    </w:p>
    <w:p w14:paraId="7968267E" w14:textId="77777777" w:rsidR="00A836E3" w:rsidRPr="00A836E3" w:rsidRDefault="00A836E3" w:rsidP="00A836E3">
      <w:pPr>
        <w:spacing w:line="276" w:lineRule="auto"/>
        <w:rPr>
          <w:rFonts w:ascii="Calibri" w:hAnsi="Calibri"/>
        </w:rPr>
      </w:pPr>
    </w:p>
    <w:p w14:paraId="2B99A09E" w14:textId="779FF1AC" w:rsidR="00A836E3" w:rsidRPr="00A836E3" w:rsidRDefault="00083C56" w:rsidP="00A836E3">
      <w:pPr>
        <w:spacing w:line="276" w:lineRule="auto"/>
        <w:rPr>
          <w:rFonts w:ascii="Calibri" w:hAnsi="Calibri"/>
        </w:rPr>
      </w:pPr>
      <w:r>
        <w:rPr>
          <w:rFonts w:ascii="Calibri" w:hAnsi="Calibri"/>
        </w:rPr>
        <w:t>Micah</w:t>
      </w:r>
      <w:r w:rsidR="00A836E3" w:rsidRPr="00A836E3">
        <w:rPr>
          <w:rFonts w:ascii="Calibri" w:hAnsi="Calibri"/>
        </w:rPr>
        <w:t xml:space="preserve"> says, “Did you forget? Did you forget the great works of God?” </w:t>
      </w:r>
    </w:p>
    <w:p w14:paraId="3FB39627" w14:textId="77777777" w:rsidR="00A836E3" w:rsidRPr="00A836E3" w:rsidRDefault="00A836E3" w:rsidP="00A836E3">
      <w:pPr>
        <w:spacing w:line="276" w:lineRule="auto"/>
        <w:rPr>
          <w:rFonts w:ascii="Calibri" w:hAnsi="Calibri"/>
        </w:rPr>
      </w:pPr>
    </w:p>
    <w:p w14:paraId="67943E51" w14:textId="77777777" w:rsidR="00A836E3" w:rsidRPr="00A836E3" w:rsidRDefault="00A836E3" w:rsidP="00A836E3">
      <w:pPr>
        <w:spacing w:line="276" w:lineRule="auto"/>
        <w:rPr>
          <w:rFonts w:ascii="Calibri" w:hAnsi="Calibri"/>
        </w:rPr>
      </w:pPr>
      <w:r w:rsidRPr="00A836E3">
        <w:rPr>
          <w:rFonts w:ascii="Calibri" w:hAnsi="Calibri"/>
        </w:rPr>
        <w:t xml:space="preserve">You may be thinking, “God hasn’t done anything great in my life.” If you feel that way, I want you to look at what God has done to the pages of Scripture. Because the same God who did great things in the life of Israel can do great things in your life as well. Do you believe that? He can. </w:t>
      </w:r>
    </w:p>
    <w:p w14:paraId="3D2795B3" w14:textId="77777777" w:rsidR="00A836E3" w:rsidRPr="00A836E3" w:rsidRDefault="00A836E3" w:rsidP="00A836E3">
      <w:pPr>
        <w:spacing w:line="276" w:lineRule="auto"/>
        <w:rPr>
          <w:rFonts w:ascii="Calibri" w:hAnsi="Calibri"/>
        </w:rPr>
      </w:pPr>
    </w:p>
    <w:p w14:paraId="32A6B990" w14:textId="77777777" w:rsidR="00A836E3" w:rsidRPr="00A836E3" w:rsidRDefault="00A836E3" w:rsidP="00A836E3">
      <w:pPr>
        <w:spacing w:line="276" w:lineRule="auto"/>
        <w:rPr>
          <w:rFonts w:ascii="Calibri" w:hAnsi="Calibri"/>
        </w:rPr>
      </w:pPr>
      <w:r w:rsidRPr="00A836E3">
        <w:rPr>
          <w:rFonts w:ascii="Calibri" w:hAnsi="Calibri"/>
        </w:rPr>
        <w:t xml:space="preserve">But I know for many of us here today, you can look back in the last 5 years, 10 years, 20 years, however long you've been around, and you can see that God has done awesome things. Don't forget it. </w:t>
      </w:r>
    </w:p>
    <w:p w14:paraId="4129925E" w14:textId="77777777" w:rsidR="00A836E3" w:rsidRPr="00A836E3" w:rsidRDefault="00A836E3" w:rsidP="00A836E3">
      <w:pPr>
        <w:spacing w:line="276" w:lineRule="auto"/>
        <w:rPr>
          <w:rFonts w:ascii="Calibri" w:hAnsi="Calibri"/>
        </w:rPr>
      </w:pPr>
    </w:p>
    <w:p w14:paraId="72E0FDCE" w14:textId="77777777" w:rsidR="00A836E3" w:rsidRPr="00A836E3" w:rsidRDefault="00A836E3" w:rsidP="00A836E3">
      <w:pPr>
        <w:spacing w:line="276" w:lineRule="auto"/>
        <w:rPr>
          <w:rFonts w:ascii="Calibri" w:hAnsi="Calibri"/>
        </w:rPr>
      </w:pPr>
      <w:r w:rsidRPr="00A836E3">
        <w:rPr>
          <w:rFonts w:ascii="Calibri" w:hAnsi="Calibri"/>
        </w:rPr>
        <w:t xml:space="preserve">This is the root of a passionate life. </w:t>
      </w:r>
    </w:p>
    <w:p w14:paraId="3C75C9FD" w14:textId="77777777" w:rsidR="00A836E3" w:rsidRPr="00A836E3" w:rsidRDefault="00A836E3" w:rsidP="00A836E3">
      <w:pPr>
        <w:spacing w:line="276" w:lineRule="auto"/>
        <w:rPr>
          <w:rFonts w:ascii="Calibri" w:hAnsi="Calibri"/>
        </w:rPr>
      </w:pPr>
    </w:p>
    <w:p w14:paraId="0DD2B605" w14:textId="77777777" w:rsidR="00A836E3" w:rsidRPr="00A836E3" w:rsidRDefault="00A836E3" w:rsidP="00A836E3">
      <w:pPr>
        <w:spacing w:line="276" w:lineRule="auto"/>
        <w:rPr>
          <w:rFonts w:ascii="Calibri" w:hAnsi="Calibri"/>
          <w:b/>
          <w:bCs/>
        </w:rPr>
      </w:pPr>
      <w:r w:rsidRPr="00A836E3">
        <w:rPr>
          <w:rFonts w:ascii="Calibri" w:hAnsi="Calibri"/>
          <w:b/>
          <w:bCs/>
        </w:rPr>
        <w:t xml:space="preserve">1. Spiritual Passion Starts </w:t>
      </w:r>
      <w:proofErr w:type="gramStart"/>
      <w:r w:rsidRPr="00A836E3">
        <w:rPr>
          <w:rFonts w:ascii="Calibri" w:hAnsi="Calibri"/>
          <w:b/>
          <w:bCs/>
        </w:rPr>
        <w:t>With</w:t>
      </w:r>
      <w:proofErr w:type="gramEnd"/>
      <w:r w:rsidRPr="00A836E3">
        <w:rPr>
          <w:rFonts w:ascii="Calibri" w:hAnsi="Calibri"/>
          <w:b/>
          <w:bCs/>
        </w:rPr>
        <w:t xml:space="preserve"> Extravagant Grace</w:t>
      </w:r>
    </w:p>
    <w:p w14:paraId="679D9FC0" w14:textId="77777777" w:rsidR="00A836E3" w:rsidRPr="00A836E3" w:rsidRDefault="00A836E3" w:rsidP="00A836E3">
      <w:pPr>
        <w:spacing w:line="276" w:lineRule="auto"/>
        <w:rPr>
          <w:rFonts w:ascii="Calibri" w:hAnsi="Calibri"/>
          <w:b/>
          <w:bCs/>
        </w:rPr>
      </w:pPr>
    </w:p>
    <w:p w14:paraId="250682F6" w14:textId="77777777" w:rsidR="00A836E3" w:rsidRPr="00A836E3" w:rsidRDefault="00A836E3" w:rsidP="00A836E3">
      <w:pPr>
        <w:spacing w:line="276" w:lineRule="auto"/>
        <w:rPr>
          <w:rFonts w:ascii="Calibri" w:hAnsi="Calibri"/>
        </w:rPr>
      </w:pPr>
      <w:r w:rsidRPr="00A836E3">
        <w:rPr>
          <w:rFonts w:ascii="Calibri" w:hAnsi="Calibri"/>
        </w:rPr>
        <w:t>The people of Israel have forgotten that God has been gracious. But when they are reminded, they begin to say, “Maybe God</w:t>
      </w:r>
      <w:r w:rsidRPr="00A836E3">
        <w:rPr>
          <w:rFonts w:ascii="Calibri" w:hAnsi="Calibri"/>
          <w:i/>
          <w:iCs/>
        </w:rPr>
        <w:t xml:space="preserve"> did</w:t>
      </w:r>
      <w:r w:rsidRPr="00A836E3">
        <w:rPr>
          <w:rFonts w:ascii="Calibri" w:hAnsi="Calibri"/>
        </w:rPr>
        <w:t xml:space="preserve"> do some awesome things.” </w:t>
      </w:r>
    </w:p>
    <w:p w14:paraId="05DAD4AA" w14:textId="77777777" w:rsidR="00A836E3" w:rsidRPr="00A836E3" w:rsidRDefault="00A836E3" w:rsidP="00A836E3">
      <w:pPr>
        <w:spacing w:line="276" w:lineRule="auto"/>
        <w:rPr>
          <w:rFonts w:ascii="Calibri" w:hAnsi="Calibri"/>
        </w:rPr>
      </w:pPr>
    </w:p>
    <w:p w14:paraId="371D2133" w14:textId="77777777" w:rsidR="00A836E3" w:rsidRPr="00A836E3" w:rsidRDefault="00A836E3" w:rsidP="00A836E3">
      <w:pPr>
        <w:spacing w:line="276" w:lineRule="auto"/>
        <w:rPr>
          <w:rFonts w:ascii="Calibri" w:hAnsi="Calibri"/>
        </w:rPr>
      </w:pPr>
      <w:r w:rsidRPr="00A836E3">
        <w:rPr>
          <w:rFonts w:ascii="Calibri" w:hAnsi="Calibri"/>
        </w:rPr>
        <w:t>He says, “I brought you up out of Egypt. I brought you through Shittim. I brought you to a place called Gilgal.”</w:t>
      </w:r>
    </w:p>
    <w:p w14:paraId="738F7824" w14:textId="77777777" w:rsidR="00A836E3" w:rsidRPr="00A836E3" w:rsidRDefault="00A836E3" w:rsidP="00A836E3">
      <w:pPr>
        <w:spacing w:line="276" w:lineRule="auto"/>
        <w:rPr>
          <w:rFonts w:ascii="Calibri" w:hAnsi="Calibri"/>
        </w:rPr>
      </w:pPr>
    </w:p>
    <w:p w14:paraId="6200FC61" w14:textId="77777777" w:rsidR="00A836E3" w:rsidRPr="00A836E3" w:rsidRDefault="00A836E3" w:rsidP="00A836E3">
      <w:pPr>
        <w:spacing w:line="276" w:lineRule="auto"/>
        <w:rPr>
          <w:rFonts w:ascii="Calibri" w:hAnsi="Calibri"/>
        </w:rPr>
      </w:pPr>
      <w:r w:rsidRPr="00A836E3">
        <w:rPr>
          <w:rFonts w:ascii="Calibri" w:hAnsi="Calibri"/>
        </w:rPr>
        <w:t xml:space="preserve">Gilgal, was that first camp across the Jordan River in the promised land. If you go back through the pages of Hebrew history, you see that God promised Abraham that he would have the land of promise. It was many generations later that the Israelites actually got there. But when they did, they crossed the Jordan and they went into a place called Gilgal. It was at Gilgal that this </w:t>
      </w:r>
      <w:r w:rsidRPr="00A836E3">
        <w:rPr>
          <w:rFonts w:ascii="Calibri" w:hAnsi="Calibri"/>
        </w:rPr>
        <w:lastRenderedPageBreak/>
        <w:t xml:space="preserve">promise that had been given to Abraham hundreds of years before had finally been fulfilled. Now the people could not eat manna and quail; they could eat the land flowing with milk and honey. It was God's provision. It was God's blessing. </w:t>
      </w:r>
    </w:p>
    <w:p w14:paraId="5ADF0674" w14:textId="77777777" w:rsidR="00A836E3" w:rsidRPr="00A836E3" w:rsidRDefault="00A836E3" w:rsidP="00A836E3">
      <w:pPr>
        <w:spacing w:line="276" w:lineRule="auto"/>
        <w:rPr>
          <w:rFonts w:ascii="Calibri" w:hAnsi="Calibri"/>
        </w:rPr>
      </w:pPr>
    </w:p>
    <w:p w14:paraId="49CD4641" w14:textId="42DA7393" w:rsidR="00A836E3" w:rsidRPr="00A836E3" w:rsidRDefault="00A836E3" w:rsidP="00A836E3">
      <w:pPr>
        <w:spacing w:line="276" w:lineRule="auto"/>
        <w:rPr>
          <w:rFonts w:ascii="Calibri" w:hAnsi="Calibri"/>
        </w:rPr>
      </w:pPr>
      <w:r w:rsidRPr="00A836E3">
        <w:rPr>
          <w:rFonts w:ascii="Calibri" w:hAnsi="Calibri"/>
        </w:rPr>
        <w:t xml:space="preserve">It was at Gilgal they begin to prepare themselves for the conquest of the </w:t>
      </w:r>
      <w:r w:rsidR="00083C56">
        <w:rPr>
          <w:rFonts w:ascii="Calibri" w:hAnsi="Calibri"/>
        </w:rPr>
        <w:t>p</w:t>
      </w:r>
      <w:r w:rsidRPr="00A836E3">
        <w:rPr>
          <w:rFonts w:ascii="Calibri" w:hAnsi="Calibri"/>
        </w:rPr>
        <w:t xml:space="preserve">romised </w:t>
      </w:r>
      <w:r w:rsidR="00083C56">
        <w:rPr>
          <w:rFonts w:ascii="Calibri" w:hAnsi="Calibri"/>
        </w:rPr>
        <w:t>l</w:t>
      </w:r>
      <w:r w:rsidRPr="00A836E3">
        <w:rPr>
          <w:rFonts w:ascii="Calibri" w:hAnsi="Calibri"/>
        </w:rPr>
        <w:t>and. God says, “I was there.”</w:t>
      </w:r>
    </w:p>
    <w:p w14:paraId="630D0527" w14:textId="77777777" w:rsidR="00A836E3" w:rsidRPr="00A836E3" w:rsidRDefault="00A836E3" w:rsidP="00A836E3">
      <w:pPr>
        <w:spacing w:line="276" w:lineRule="auto"/>
        <w:rPr>
          <w:rFonts w:ascii="Calibri" w:hAnsi="Calibri"/>
        </w:rPr>
      </w:pPr>
    </w:p>
    <w:p w14:paraId="058B8555" w14:textId="77777777" w:rsidR="00A836E3" w:rsidRPr="00A836E3" w:rsidRDefault="00A836E3" w:rsidP="00A836E3">
      <w:pPr>
        <w:spacing w:line="276" w:lineRule="auto"/>
        <w:rPr>
          <w:rFonts w:ascii="Calibri" w:hAnsi="Calibri"/>
        </w:rPr>
      </w:pPr>
      <w:r w:rsidRPr="00A836E3">
        <w:rPr>
          <w:rFonts w:ascii="Calibri" w:hAnsi="Calibri"/>
        </w:rPr>
        <w:t>He wraps this little passage up by saying, “Remember the righteous acts of God.”</w:t>
      </w:r>
    </w:p>
    <w:p w14:paraId="5486D163" w14:textId="77777777" w:rsidR="00A836E3" w:rsidRPr="00A836E3" w:rsidRDefault="00A836E3" w:rsidP="00A836E3">
      <w:pPr>
        <w:spacing w:line="276" w:lineRule="auto"/>
        <w:rPr>
          <w:rFonts w:ascii="Calibri" w:hAnsi="Calibri"/>
        </w:rPr>
      </w:pPr>
    </w:p>
    <w:p w14:paraId="531BB60E" w14:textId="6B710D79" w:rsidR="00A836E3" w:rsidRPr="00A836E3" w:rsidRDefault="00A836E3" w:rsidP="00A836E3">
      <w:pPr>
        <w:spacing w:line="276" w:lineRule="auto"/>
        <w:rPr>
          <w:rFonts w:ascii="Calibri" w:hAnsi="Calibri"/>
        </w:rPr>
      </w:pPr>
      <w:r w:rsidRPr="00A836E3">
        <w:rPr>
          <w:rFonts w:ascii="Calibri" w:hAnsi="Calibri"/>
        </w:rPr>
        <w:t>“From Shittim to Gil</w:t>
      </w:r>
      <w:r w:rsidR="00083C56">
        <w:rPr>
          <w:rFonts w:ascii="Calibri" w:hAnsi="Calibri"/>
        </w:rPr>
        <w:t>gal</w:t>
      </w:r>
      <w:r w:rsidRPr="00A836E3">
        <w:rPr>
          <w:rFonts w:ascii="Calibri" w:hAnsi="Calibri"/>
        </w:rPr>
        <w:t>, so you may acknowledge the Lord’s righteous acts” (Micah 6:5).</w:t>
      </w:r>
    </w:p>
    <w:p w14:paraId="692410EC" w14:textId="77777777" w:rsidR="00A836E3" w:rsidRPr="00A836E3" w:rsidRDefault="00A836E3" w:rsidP="00A836E3">
      <w:pPr>
        <w:spacing w:line="276" w:lineRule="auto"/>
        <w:rPr>
          <w:rFonts w:ascii="Calibri" w:hAnsi="Calibri"/>
        </w:rPr>
      </w:pPr>
    </w:p>
    <w:p w14:paraId="2071B83B" w14:textId="6B1EDB3B" w:rsidR="00A836E3" w:rsidRPr="00A836E3" w:rsidRDefault="00A836E3" w:rsidP="00A836E3">
      <w:pPr>
        <w:spacing w:line="276" w:lineRule="auto"/>
        <w:rPr>
          <w:rFonts w:ascii="Calibri" w:hAnsi="Calibri"/>
        </w:rPr>
      </w:pPr>
      <w:r w:rsidRPr="00A836E3">
        <w:rPr>
          <w:rFonts w:ascii="Calibri" w:hAnsi="Calibri"/>
        </w:rPr>
        <w:t>Sometimes we leave God, but God doesn't leave us. God was with the Israelites. He was always with the Israelites. The same God that brought them up out of Egypt is the same God that is with you. He's leading you. He's directing you. He's blessing you.</w:t>
      </w:r>
    </w:p>
    <w:p w14:paraId="45B57B30" w14:textId="77777777" w:rsidR="00A836E3" w:rsidRPr="00A836E3" w:rsidRDefault="00A836E3" w:rsidP="00A836E3">
      <w:pPr>
        <w:spacing w:line="276" w:lineRule="auto"/>
        <w:rPr>
          <w:rFonts w:ascii="Calibri" w:hAnsi="Calibri"/>
        </w:rPr>
      </w:pPr>
    </w:p>
    <w:p w14:paraId="5E43AC6A" w14:textId="0774C096" w:rsidR="00A836E3" w:rsidRPr="00A836E3" w:rsidRDefault="00A836E3" w:rsidP="00A836E3">
      <w:pPr>
        <w:spacing w:line="276" w:lineRule="auto"/>
        <w:rPr>
          <w:rFonts w:ascii="Calibri" w:hAnsi="Calibri"/>
        </w:rPr>
      </w:pPr>
      <w:r w:rsidRPr="00A836E3">
        <w:rPr>
          <w:rFonts w:ascii="Calibri" w:hAnsi="Calibri"/>
        </w:rPr>
        <w:t>God says, “I finished what I start</w:t>
      </w:r>
      <w:r w:rsidR="00D12BBB">
        <w:rPr>
          <w:rFonts w:ascii="Calibri" w:hAnsi="Calibri"/>
        </w:rPr>
        <w:t>ed</w:t>
      </w:r>
      <w:r w:rsidRPr="00A836E3">
        <w:rPr>
          <w:rFonts w:ascii="Calibri" w:hAnsi="Calibri"/>
        </w:rPr>
        <w:t>. From Egypt to Canaan</w:t>
      </w:r>
      <w:r w:rsidR="00083C56">
        <w:rPr>
          <w:rFonts w:ascii="Calibri" w:hAnsi="Calibri"/>
        </w:rPr>
        <w:t>.</w:t>
      </w:r>
      <w:r w:rsidRPr="00A836E3">
        <w:rPr>
          <w:rFonts w:ascii="Calibri" w:hAnsi="Calibri"/>
        </w:rPr>
        <w:t xml:space="preserve"> I started something, I will finish it. I brought the people all the way through.” What God has started in your life, He will finish. God is not done with you yet. If you're breathing and sitting here today, God is not finished. He has a plan for your life. He says, “I'm going to bring you from Egypt to Canaan. I'm going to bring you up out of this. I'm going to bring you into that.” </w:t>
      </w:r>
    </w:p>
    <w:p w14:paraId="653A3F63" w14:textId="77777777" w:rsidR="00A836E3" w:rsidRPr="00A836E3" w:rsidRDefault="00A836E3" w:rsidP="00A836E3">
      <w:pPr>
        <w:spacing w:line="276" w:lineRule="auto"/>
        <w:rPr>
          <w:rFonts w:ascii="Calibri" w:hAnsi="Calibri"/>
        </w:rPr>
      </w:pPr>
    </w:p>
    <w:p w14:paraId="069EB3DA" w14:textId="26DCB2EB" w:rsidR="00A836E3" w:rsidRPr="00A836E3" w:rsidRDefault="00A836E3" w:rsidP="00A836E3">
      <w:pPr>
        <w:spacing w:line="276" w:lineRule="auto"/>
        <w:rPr>
          <w:rFonts w:ascii="Calibri" w:hAnsi="Calibri"/>
        </w:rPr>
      </w:pPr>
      <w:r w:rsidRPr="00A836E3">
        <w:rPr>
          <w:rFonts w:ascii="Calibri" w:hAnsi="Calibri"/>
        </w:rPr>
        <w:t xml:space="preserve">God is the one who finishes marriages that are on life support. God is the one who finishes careers that look like they're over. God is the one </w:t>
      </w:r>
      <w:r w:rsidR="00083C56">
        <w:rPr>
          <w:rFonts w:ascii="Calibri" w:hAnsi="Calibri"/>
        </w:rPr>
        <w:t xml:space="preserve">who </w:t>
      </w:r>
      <w:r w:rsidRPr="00A836E3">
        <w:rPr>
          <w:rFonts w:ascii="Calibri" w:hAnsi="Calibri"/>
        </w:rPr>
        <w:t xml:space="preserve">finishes perfecting His perfect work in our spiritual life. God is a finishing God. </w:t>
      </w:r>
    </w:p>
    <w:p w14:paraId="1166617A" w14:textId="77777777" w:rsidR="00A836E3" w:rsidRPr="00A836E3" w:rsidRDefault="00A836E3" w:rsidP="00A836E3">
      <w:pPr>
        <w:spacing w:line="276" w:lineRule="auto"/>
        <w:rPr>
          <w:rFonts w:ascii="Calibri" w:hAnsi="Calibri"/>
        </w:rPr>
      </w:pPr>
    </w:p>
    <w:p w14:paraId="1FB65067" w14:textId="77777777" w:rsidR="00A836E3" w:rsidRPr="00A836E3" w:rsidRDefault="00A836E3" w:rsidP="00A836E3">
      <w:pPr>
        <w:spacing w:line="276" w:lineRule="auto"/>
        <w:rPr>
          <w:rFonts w:ascii="Calibri" w:hAnsi="Calibri"/>
        </w:rPr>
      </w:pPr>
      <w:r w:rsidRPr="00A836E3">
        <w:rPr>
          <w:rFonts w:ascii="Calibri" w:hAnsi="Calibri"/>
        </w:rPr>
        <w:t xml:space="preserve">We get to know this great God in and through the Person of Jesus Christ. </w:t>
      </w:r>
    </w:p>
    <w:p w14:paraId="3037330B" w14:textId="77777777" w:rsidR="00A836E3" w:rsidRPr="00A836E3" w:rsidRDefault="00A836E3" w:rsidP="00A836E3">
      <w:pPr>
        <w:spacing w:line="276" w:lineRule="auto"/>
        <w:rPr>
          <w:rFonts w:ascii="Calibri" w:hAnsi="Calibri"/>
        </w:rPr>
      </w:pPr>
    </w:p>
    <w:p w14:paraId="50AE0C9B" w14:textId="77777777" w:rsidR="00A836E3" w:rsidRPr="00A836E3" w:rsidRDefault="00A836E3" w:rsidP="00A836E3">
      <w:pPr>
        <w:spacing w:line="276" w:lineRule="auto"/>
        <w:rPr>
          <w:rFonts w:ascii="Calibri" w:hAnsi="Calibri"/>
        </w:rPr>
      </w:pPr>
      <w:r w:rsidRPr="00A836E3">
        <w:rPr>
          <w:rFonts w:ascii="Calibri" w:hAnsi="Calibri"/>
        </w:rPr>
        <w:t xml:space="preserve">“That God was reconciling the world to himself in Christ, not counting people's sins against them” (2 Corinthians 5:18). </w:t>
      </w:r>
    </w:p>
    <w:p w14:paraId="40266775" w14:textId="77777777" w:rsidR="00A836E3" w:rsidRPr="00A836E3" w:rsidRDefault="00A836E3" w:rsidP="00A836E3">
      <w:pPr>
        <w:spacing w:line="276" w:lineRule="auto"/>
        <w:rPr>
          <w:rFonts w:ascii="Calibri" w:hAnsi="Calibri"/>
        </w:rPr>
      </w:pPr>
    </w:p>
    <w:p w14:paraId="1C5BC27B" w14:textId="77777777" w:rsidR="00A836E3" w:rsidRPr="00A836E3" w:rsidRDefault="00A836E3" w:rsidP="00A836E3">
      <w:pPr>
        <w:spacing w:line="276" w:lineRule="auto"/>
        <w:rPr>
          <w:rFonts w:ascii="Calibri" w:hAnsi="Calibri"/>
        </w:rPr>
      </w:pPr>
      <w:r w:rsidRPr="00A836E3">
        <w:rPr>
          <w:rFonts w:ascii="Calibri" w:hAnsi="Calibri"/>
        </w:rPr>
        <w:t xml:space="preserve">In Christ, we are forgiven for our failures. In Christ, we are made new by faith. That's how we enter into that relationship. That's how we begin to experience that passionate grace that we're talking about today. It begins by a relationship with the Son, Jesus Christ, who has reconciled the world to Himself, not counting people's sins against them. That's God's desire. God doesn't want your sins to be counted against you. That's why He sent Jesus. All that will believe in Him will experience His powerful grace. </w:t>
      </w:r>
    </w:p>
    <w:p w14:paraId="0740AD66" w14:textId="77777777" w:rsidR="00A836E3" w:rsidRPr="00A836E3" w:rsidRDefault="00A836E3" w:rsidP="00A836E3">
      <w:pPr>
        <w:spacing w:line="276" w:lineRule="auto"/>
        <w:rPr>
          <w:rFonts w:ascii="Calibri" w:hAnsi="Calibri"/>
        </w:rPr>
      </w:pPr>
    </w:p>
    <w:p w14:paraId="5748C4D2" w14:textId="77777777" w:rsidR="00A836E3" w:rsidRPr="00A836E3" w:rsidRDefault="00A836E3" w:rsidP="00A836E3">
      <w:pPr>
        <w:spacing w:line="276" w:lineRule="auto"/>
        <w:rPr>
          <w:rFonts w:ascii="Calibri" w:hAnsi="Calibri"/>
        </w:rPr>
      </w:pPr>
      <w:r w:rsidRPr="00A836E3">
        <w:rPr>
          <w:rFonts w:ascii="Calibri" w:hAnsi="Calibri"/>
        </w:rPr>
        <w:lastRenderedPageBreak/>
        <w:t xml:space="preserve">Passion is rooted in grace. If I understand the grace of God, I can't help but be passionate. If I'm not passionate about God, I have to ask a question – Have I ever met God? Maybe you met somebody else. Maybe there’s a mistaken identity. Maybe you met somebody who you thought was God, but he wasn’t really God. When you meet Him, you can't help but be passionate about Him. When this grace takes root in your life, you can never be the same. You can't do it. </w:t>
      </w:r>
    </w:p>
    <w:p w14:paraId="1DB390EC" w14:textId="77777777" w:rsidR="00A836E3" w:rsidRPr="00A836E3" w:rsidRDefault="00A836E3" w:rsidP="00A836E3">
      <w:pPr>
        <w:spacing w:line="276" w:lineRule="auto"/>
        <w:rPr>
          <w:rFonts w:ascii="Calibri" w:hAnsi="Calibri"/>
        </w:rPr>
      </w:pPr>
    </w:p>
    <w:p w14:paraId="0CCB5F0A" w14:textId="77777777" w:rsidR="00A836E3" w:rsidRPr="00A836E3" w:rsidRDefault="00A836E3" w:rsidP="00A836E3">
      <w:pPr>
        <w:spacing w:line="276" w:lineRule="auto"/>
        <w:rPr>
          <w:rFonts w:ascii="Calibri" w:hAnsi="Calibri"/>
        </w:rPr>
      </w:pPr>
      <w:r w:rsidRPr="00A836E3">
        <w:rPr>
          <w:rFonts w:ascii="Calibri" w:hAnsi="Calibri"/>
        </w:rPr>
        <w:t>What has God brought you out of? Has God brought you out of depression and despair? Has God brought you out of addiction? Has God brought you out of fear and anxiety? If He has and if He is, then how can we not be passionate about Him? Because we see the difference that's taking place in our lives.</w:t>
      </w:r>
    </w:p>
    <w:p w14:paraId="7109CA09" w14:textId="77777777" w:rsidR="00A836E3" w:rsidRPr="00A836E3" w:rsidRDefault="00A836E3" w:rsidP="00A836E3">
      <w:pPr>
        <w:spacing w:line="276" w:lineRule="auto"/>
        <w:rPr>
          <w:rFonts w:ascii="Calibri" w:hAnsi="Calibri"/>
        </w:rPr>
      </w:pPr>
    </w:p>
    <w:p w14:paraId="1F98BF72" w14:textId="1DFD3A5F" w:rsidR="00A836E3" w:rsidRPr="00A836E3" w:rsidRDefault="00A836E3" w:rsidP="00A836E3">
      <w:pPr>
        <w:spacing w:line="276" w:lineRule="auto"/>
        <w:rPr>
          <w:rFonts w:ascii="Calibri" w:hAnsi="Calibri"/>
        </w:rPr>
      </w:pPr>
      <w:r w:rsidRPr="00A836E3">
        <w:rPr>
          <w:rFonts w:ascii="Calibri" w:hAnsi="Calibri"/>
        </w:rPr>
        <w:t>Has God brought you through the heartache of divorce? Has God brought you through the disappointments that we all face? If God</w:t>
      </w:r>
      <w:r w:rsidR="00083C56">
        <w:rPr>
          <w:rFonts w:ascii="Calibri" w:hAnsi="Calibri"/>
        </w:rPr>
        <w:t xml:space="preserve"> ha</w:t>
      </w:r>
      <w:r w:rsidRPr="00A836E3">
        <w:rPr>
          <w:rFonts w:ascii="Calibri" w:hAnsi="Calibri"/>
        </w:rPr>
        <w:t>s brought you up and out of that, you</w:t>
      </w:r>
      <w:r w:rsidR="00083C56">
        <w:rPr>
          <w:rFonts w:ascii="Calibri" w:hAnsi="Calibri"/>
        </w:rPr>
        <w:t>’ve</w:t>
      </w:r>
      <w:r w:rsidRPr="00A836E3">
        <w:rPr>
          <w:rFonts w:ascii="Calibri" w:hAnsi="Calibri"/>
        </w:rPr>
        <w:t xml:space="preserve"> found His grace </w:t>
      </w:r>
      <w:r w:rsidR="00083C56">
        <w:rPr>
          <w:rFonts w:ascii="Calibri" w:hAnsi="Calibri"/>
        </w:rPr>
        <w:t xml:space="preserve">and power and </w:t>
      </w:r>
      <w:r w:rsidRPr="00A836E3">
        <w:rPr>
          <w:rFonts w:ascii="Calibri" w:hAnsi="Calibri"/>
        </w:rPr>
        <w:t xml:space="preserve">strength. </w:t>
      </w:r>
    </w:p>
    <w:p w14:paraId="41F53BC6" w14:textId="77777777" w:rsidR="00A836E3" w:rsidRPr="00A836E3" w:rsidRDefault="00A836E3" w:rsidP="00A836E3">
      <w:pPr>
        <w:spacing w:line="276" w:lineRule="auto"/>
        <w:rPr>
          <w:rFonts w:ascii="Calibri" w:hAnsi="Calibri"/>
        </w:rPr>
      </w:pPr>
    </w:p>
    <w:p w14:paraId="78030014" w14:textId="77777777" w:rsidR="00A836E3" w:rsidRPr="00A836E3" w:rsidRDefault="00A836E3" w:rsidP="00A836E3">
      <w:pPr>
        <w:spacing w:line="276" w:lineRule="auto"/>
        <w:rPr>
          <w:rFonts w:ascii="Calibri" w:hAnsi="Calibri"/>
        </w:rPr>
      </w:pPr>
      <w:r w:rsidRPr="00A836E3">
        <w:rPr>
          <w:rFonts w:ascii="Calibri" w:hAnsi="Calibri"/>
        </w:rPr>
        <w:t>This is what the Israelites are being reminded of.</w:t>
      </w:r>
    </w:p>
    <w:p w14:paraId="262707B6" w14:textId="77777777" w:rsidR="00A836E3" w:rsidRPr="00A836E3" w:rsidRDefault="00A836E3" w:rsidP="00A836E3">
      <w:pPr>
        <w:spacing w:line="276" w:lineRule="auto"/>
        <w:rPr>
          <w:rFonts w:ascii="Calibri" w:hAnsi="Calibri"/>
        </w:rPr>
      </w:pPr>
    </w:p>
    <w:p w14:paraId="425FA21D" w14:textId="77777777" w:rsidR="00A836E3" w:rsidRPr="00A836E3" w:rsidRDefault="00A836E3" w:rsidP="00A836E3">
      <w:pPr>
        <w:spacing w:line="276" w:lineRule="auto"/>
        <w:rPr>
          <w:rFonts w:ascii="Calibri" w:hAnsi="Calibri"/>
        </w:rPr>
      </w:pPr>
      <w:r w:rsidRPr="00A836E3">
        <w:rPr>
          <w:rFonts w:ascii="Calibri" w:hAnsi="Calibri"/>
        </w:rPr>
        <w:t xml:space="preserve">Notice the response because sometimes people are hard-headed. People don't listen real well. </w:t>
      </w:r>
    </w:p>
    <w:p w14:paraId="69DB19EF" w14:textId="77777777" w:rsidR="00A836E3" w:rsidRPr="00A836E3" w:rsidRDefault="00A836E3" w:rsidP="00A836E3">
      <w:pPr>
        <w:spacing w:line="276" w:lineRule="auto"/>
        <w:rPr>
          <w:rFonts w:ascii="Calibri" w:hAnsi="Calibri"/>
        </w:rPr>
      </w:pPr>
    </w:p>
    <w:p w14:paraId="157ED924" w14:textId="77777777" w:rsidR="00A836E3" w:rsidRPr="00A836E3" w:rsidRDefault="00A836E3" w:rsidP="00A836E3">
      <w:pPr>
        <w:spacing w:line="276" w:lineRule="auto"/>
        <w:rPr>
          <w:rFonts w:ascii="Calibri" w:hAnsi="Calibri"/>
        </w:rPr>
      </w:pPr>
      <w:r w:rsidRPr="00A836E3">
        <w:rPr>
          <w:rFonts w:ascii="Calibri" w:hAnsi="Calibri"/>
        </w:rPr>
        <w:t xml:space="preserve">Here’s what the Israelites say to God. They don’t get it. </w:t>
      </w:r>
    </w:p>
    <w:p w14:paraId="3E5D0276" w14:textId="77777777" w:rsidR="00A836E3" w:rsidRPr="00A836E3" w:rsidRDefault="00A836E3" w:rsidP="00A836E3">
      <w:pPr>
        <w:spacing w:line="276" w:lineRule="auto"/>
        <w:rPr>
          <w:rFonts w:ascii="Calibri" w:hAnsi="Calibri"/>
        </w:rPr>
      </w:pPr>
    </w:p>
    <w:p w14:paraId="11342E2E" w14:textId="77777777" w:rsidR="00A836E3" w:rsidRPr="00A836E3" w:rsidRDefault="00A836E3" w:rsidP="00A836E3">
      <w:pPr>
        <w:spacing w:line="276" w:lineRule="auto"/>
        <w:rPr>
          <w:rFonts w:ascii="Calibri" w:hAnsi="Calibri"/>
        </w:rPr>
      </w:pPr>
      <w:r w:rsidRPr="00A836E3">
        <w:rPr>
          <w:rFonts w:ascii="Calibri" w:hAnsi="Calibri"/>
        </w:rPr>
        <w:t>“What should I bring before the Lord when I come to bow before God on high? Should I come before Him with burnt offerings, with year-old calves? Would the Lord be pleased with thousands of rams, or with ten thousand streams of oil? Should I give my firstborn for my transgression, the child of my body for my own sin?” (Micah 6:6-7).</w:t>
      </w:r>
    </w:p>
    <w:p w14:paraId="19DC4EDD" w14:textId="77777777" w:rsidR="00A836E3" w:rsidRPr="00A836E3" w:rsidRDefault="00A836E3" w:rsidP="00A836E3">
      <w:pPr>
        <w:spacing w:line="276" w:lineRule="auto"/>
        <w:rPr>
          <w:rFonts w:ascii="Calibri" w:hAnsi="Calibri"/>
        </w:rPr>
      </w:pPr>
    </w:p>
    <w:p w14:paraId="33CA37F2" w14:textId="77777777" w:rsidR="00A836E3" w:rsidRPr="00A836E3" w:rsidRDefault="00A836E3" w:rsidP="00A836E3">
      <w:pPr>
        <w:spacing w:line="276" w:lineRule="auto"/>
        <w:rPr>
          <w:rFonts w:ascii="Calibri" w:hAnsi="Calibri"/>
        </w:rPr>
      </w:pPr>
      <w:r w:rsidRPr="00A836E3">
        <w:rPr>
          <w:rFonts w:ascii="Calibri" w:hAnsi="Calibri"/>
        </w:rPr>
        <w:t xml:space="preserve">They Israelites are saying, “Okay. I'm going to bring God religious duty. I'm going to bring God religious obligation. I'm just going to bring more sacrifices.” </w:t>
      </w:r>
    </w:p>
    <w:p w14:paraId="6FD11993" w14:textId="77777777" w:rsidR="00A836E3" w:rsidRPr="00A836E3" w:rsidRDefault="00A836E3" w:rsidP="00A836E3">
      <w:pPr>
        <w:spacing w:line="276" w:lineRule="auto"/>
        <w:rPr>
          <w:rFonts w:ascii="Calibri" w:hAnsi="Calibri"/>
        </w:rPr>
      </w:pPr>
    </w:p>
    <w:p w14:paraId="43CF145D" w14:textId="77777777" w:rsidR="00A836E3" w:rsidRPr="00A836E3" w:rsidRDefault="00A836E3" w:rsidP="00A836E3">
      <w:pPr>
        <w:spacing w:line="276" w:lineRule="auto"/>
        <w:rPr>
          <w:rFonts w:ascii="Calibri" w:hAnsi="Calibri"/>
        </w:rPr>
      </w:pPr>
      <w:r w:rsidRPr="00A836E3">
        <w:rPr>
          <w:rFonts w:ascii="Calibri" w:hAnsi="Calibri"/>
        </w:rPr>
        <w:t>In the Old Testament, people worshiped by bringing animals to the temple. The people are like, “We'll just bring God more animals. God, you want 10,000 calves? We’ll bring them. We have the money.” A lot of people would rather give God their money than their heart.</w:t>
      </w:r>
    </w:p>
    <w:p w14:paraId="7A4D0647" w14:textId="77777777" w:rsidR="00A836E3" w:rsidRPr="00A836E3" w:rsidRDefault="00A836E3" w:rsidP="00A836E3">
      <w:pPr>
        <w:spacing w:line="276" w:lineRule="auto"/>
        <w:rPr>
          <w:rFonts w:ascii="Calibri" w:hAnsi="Calibri"/>
        </w:rPr>
      </w:pPr>
    </w:p>
    <w:p w14:paraId="77F6D178" w14:textId="77777777" w:rsidR="00A836E3" w:rsidRPr="00A836E3" w:rsidRDefault="00A836E3" w:rsidP="00A836E3">
      <w:pPr>
        <w:spacing w:line="276" w:lineRule="auto"/>
        <w:rPr>
          <w:rFonts w:ascii="Calibri" w:hAnsi="Calibri"/>
        </w:rPr>
      </w:pPr>
      <w:r w:rsidRPr="00A836E3">
        <w:rPr>
          <w:rFonts w:ascii="Calibri" w:hAnsi="Calibri"/>
        </w:rPr>
        <w:t xml:space="preserve">God says, “I want your life. I don't want your petty animals. I don't want your oil. I darn sure don't want your firstborn children. Don't bring the false pagan religions of Canaan into the house of God.” God never endorsed child sacrifice. </w:t>
      </w:r>
    </w:p>
    <w:p w14:paraId="52CED637" w14:textId="77777777" w:rsidR="00A836E3" w:rsidRPr="00A836E3" w:rsidRDefault="00A836E3" w:rsidP="00A836E3">
      <w:pPr>
        <w:spacing w:line="276" w:lineRule="auto"/>
        <w:rPr>
          <w:rFonts w:ascii="Calibri" w:hAnsi="Calibri"/>
        </w:rPr>
      </w:pPr>
    </w:p>
    <w:p w14:paraId="63FCCBED" w14:textId="77777777" w:rsidR="00A836E3" w:rsidRPr="00A836E3" w:rsidRDefault="00A836E3" w:rsidP="00A836E3">
      <w:pPr>
        <w:spacing w:line="276" w:lineRule="auto"/>
        <w:rPr>
          <w:rFonts w:ascii="Calibri" w:hAnsi="Calibri"/>
        </w:rPr>
      </w:pPr>
      <w:r w:rsidRPr="00A836E3">
        <w:rPr>
          <w:rFonts w:ascii="Calibri" w:hAnsi="Calibri"/>
        </w:rPr>
        <w:lastRenderedPageBreak/>
        <w:t>The people are like, “We'll give you anything, God, but ourselves. God, you can have my possessions, God, you can have my children. You can have my flock. Just don't ask for that one thing. Don’t ask for me.”</w:t>
      </w:r>
    </w:p>
    <w:p w14:paraId="74283C07" w14:textId="77777777" w:rsidR="00A836E3" w:rsidRPr="00A836E3" w:rsidRDefault="00A836E3" w:rsidP="00A836E3">
      <w:pPr>
        <w:spacing w:line="276" w:lineRule="auto"/>
        <w:rPr>
          <w:rFonts w:ascii="Calibri" w:hAnsi="Calibri"/>
        </w:rPr>
      </w:pPr>
    </w:p>
    <w:p w14:paraId="4693DF30" w14:textId="77777777" w:rsidR="00A836E3" w:rsidRPr="00A836E3" w:rsidRDefault="00A836E3" w:rsidP="00A836E3">
      <w:pPr>
        <w:spacing w:line="276" w:lineRule="auto"/>
        <w:rPr>
          <w:rFonts w:ascii="Calibri" w:hAnsi="Calibri"/>
        </w:rPr>
      </w:pPr>
      <w:r w:rsidRPr="00A836E3">
        <w:rPr>
          <w:rFonts w:ascii="Calibri" w:hAnsi="Calibri"/>
        </w:rPr>
        <w:t>God says, “No. I want your passion. I want your life. I want your personhood. I want who you are, not just your stuff.”</w:t>
      </w:r>
    </w:p>
    <w:p w14:paraId="31E61E03" w14:textId="77777777" w:rsidR="00A836E3" w:rsidRPr="00A836E3" w:rsidRDefault="00A836E3" w:rsidP="00A836E3">
      <w:pPr>
        <w:spacing w:line="276" w:lineRule="auto"/>
        <w:rPr>
          <w:rFonts w:ascii="Calibri" w:hAnsi="Calibri"/>
        </w:rPr>
      </w:pPr>
    </w:p>
    <w:p w14:paraId="641A304E" w14:textId="77777777" w:rsidR="00A836E3" w:rsidRPr="00A836E3" w:rsidRDefault="00A836E3" w:rsidP="00A836E3">
      <w:pPr>
        <w:spacing w:line="276" w:lineRule="auto"/>
        <w:rPr>
          <w:rFonts w:ascii="Calibri" w:hAnsi="Calibri"/>
          <w:b/>
          <w:bCs/>
        </w:rPr>
      </w:pPr>
      <w:r w:rsidRPr="00A836E3">
        <w:rPr>
          <w:rFonts w:ascii="Calibri" w:hAnsi="Calibri"/>
          <w:b/>
          <w:bCs/>
        </w:rPr>
        <w:t xml:space="preserve">2. Spiritual Passion Continues </w:t>
      </w:r>
      <w:proofErr w:type="gramStart"/>
      <w:r w:rsidRPr="00A836E3">
        <w:rPr>
          <w:rFonts w:ascii="Calibri" w:hAnsi="Calibri"/>
          <w:b/>
          <w:bCs/>
        </w:rPr>
        <w:t>With</w:t>
      </w:r>
      <w:proofErr w:type="gramEnd"/>
      <w:r w:rsidRPr="00A836E3">
        <w:rPr>
          <w:rFonts w:ascii="Calibri" w:hAnsi="Calibri"/>
          <w:b/>
          <w:bCs/>
        </w:rPr>
        <w:t xml:space="preserve"> Audacious Actions</w:t>
      </w:r>
    </w:p>
    <w:p w14:paraId="5BBC0AA8" w14:textId="77777777" w:rsidR="00A836E3" w:rsidRPr="00A836E3" w:rsidRDefault="00A836E3" w:rsidP="00A836E3">
      <w:pPr>
        <w:spacing w:line="276" w:lineRule="auto"/>
        <w:rPr>
          <w:rFonts w:ascii="Calibri" w:hAnsi="Calibri"/>
        </w:rPr>
      </w:pPr>
    </w:p>
    <w:p w14:paraId="57F1C591" w14:textId="77777777" w:rsidR="00A836E3" w:rsidRPr="00A836E3" w:rsidRDefault="00A836E3" w:rsidP="00A836E3">
      <w:pPr>
        <w:spacing w:line="276" w:lineRule="auto"/>
        <w:rPr>
          <w:rFonts w:ascii="Calibri" w:hAnsi="Calibri"/>
        </w:rPr>
      </w:pPr>
      <w:r w:rsidRPr="00A836E3">
        <w:rPr>
          <w:rFonts w:ascii="Calibri" w:hAnsi="Calibri"/>
        </w:rPr>
        <w:t>God's like, “I want your actions. I don't want your stuff. Anybody can bring stuff. I want you.”</w:t>
      </w:r>
    </w:p>
    <w:p w14:paraId="71353326" w14:textId="77777777" w:rsidR="00A836E3" w:rsidRPr="00A836E3" w:rsidRDefault="00A836E3" w:rsidP="00A836E3">
      <w:pPr>
        <w:spacing w:line="276" w:lineRule="auto"/>
        <w:rPr>
          <w:rFonts w:ascii="Calibri" w:hAnsi="Calibri"/>
        </w:rPr>
      </w:pPr>
    </w:p>
    <w:p w14:paraId="20F83317" w14:textId="77777777" w:rsidR="00A836E3" w:rsidRPr="00A836E3" w:rsidRDefault="00A836E3" w:rsidP="00A836E3">
      <w:pPr>
        <w:spacing w:line="276" w:lineRule="auto"/>
        <w:rPr>
          <w:rFonts w:ascii="Calibri" w:hAnsi="Calibri"/>
        </w:rPr>
      </w:pPr>
      <w:r w:rsidRPr="00A836E3">
        <w:rPr>
          <w:rFonts w:ascii="Calibri" w:hAnsi="Calibri"/>
        </w:rPr>
        <w:t>“He has shown you, O mortal, what is good.  And what does the Lord require of you? To act justly and to love mercy and to walk humbly with your God” (Micah 6:8).</w:t>
      </w:r>
    </w:p>
    <w:p w14:paraId="6CCCBD9D" w14:textId="77777777" w:rsidR="00A836E3" w:rsidRPr="00A836E3" w:rsidRDefault="00A836E3" w:rsidP="00A836E3">
      <w:pPr>
        <w:spacing w:line="276" w:lineRule="auto"/>
        <w:rPr>
          <w:rFonts w:ascii="Calibri" w:hAnsi="Calibri"/>
        </w:rPr>
      </w:pPr>
    </w:p>
    <w:p w14:paraId="05931C16" w14:textId="77777777" w:rsidR="00A836E3" w:rsidRPr="00A836E3" w:rsidRDefault="00A836E3" w:rsidP="00A836E3">
      <w:pPr>
        <w:spacing w:line="276" w:lineRule="auto"/>
        <w:rPr>
          <w:rFonts w:ascii="Calibri" w:hAnsi="Calibri"/>
        </w:rPr>
      </w:pPr>
      <w:r w:rsidRPr="00A836E3">
        <w:rPr>
          <w:rFonts w:ascii="Calibri" w:hAnsi="Calibri"/>
        </w:rPr>
        <w:t xml:space="preserve">In other words, when the grace of God has taken root in your life, this is what comes out. You can't help it. You can't stop it. </w:t>
      </w:r>
    </w:p>
    <w:p w14:paraId="77A928C4" w14:textId="77777777" w:rsidR="00A836E3" w:rsidRPr="00A836E3" w:rsidRDefault="00A836E3" w:rsidP="00A836E3">
      <w:pPr>
        <w:spacing w:line="276" w:lineRule="auto"/>
        <w:rPr>
          <w:rFonts w:ascii="Calibri" w:hAnsi="Calibri"/>
        </w:rPr>
      </w:pPr>
    </w:p>
    <w:p w14:paraId="2F8DF0EC" w14:textId="77777777" w:rsidR="00A836E3" w:rsidRPr="00A836E3" w:rsidRDefault="00A836E3" w:rsidP="00A836E3">
      <w:pPr>
        <w:spacing w:line="276" w:lineRule="auto"/>
        <w:rPr>
          <w:rFonts w:ascii="Calibri" w:hAnsi="Calibri"/>
          <w:b/>
          <w:bCs/>
        </w:rPr>
      </w:pPr>
      <w:r w:rsidRPr="00A836E3">
        <w:rPr>
          <w:rFonts w:ascii="Calibri" w:hAnsi="Calibri"/>
          <w:b/>
          <w:bCs/>
        </w:rPr>
        <w:t>A. Act Justly</w:t>
      </w:r>
    </w:p>
    <w:p w14:paraId="7360622D" w14:textId="77777777" w:rsidR="00A836E3" w:rsidRPr="00A836E3" w:rsidRDefault="00A836E3" w:rsidP="00A836E3">
      <w:pPr>
        <w:spacing w:line="276" w:lineRule="auto"/>
        <w:rPr>
          <w:rFonts w:ascii="Calibri" w:hAnsi="Calibri"/>
        </w:rPr>
      </w:pPr>
    </w:p>
    <w:p w14:paraId="53A34D63" w14:textId="77777777" w:rsidR="00A836E3" w:rsidRPr="00A836E3" w:rsidRDefault="00A836E3" w:rsidP="00A836E3">
      <w:pPr>
        <w:spacing w:line="276" w:lineRule="auto"/>
        <w:rPr>
          <w:rFonts w:ascii="Calibri" w:hAnsi="Calibri"/>
        </w:rPr>
      </w:pPr>
      <w:r w:rsidRPr="00A836E3">
        <w:rPr>
          <w:rFonts w:ascii="Calibri" w:hAnsi="Calibri"/>
        </w:rPr>
        <w:t>Justice comes out of us. We act justly. We act with impartiality. We treat people with dignity. Every person on the face of the earth is an image bearer of God.</w:t>
      </w:r>
    </w:p>
    <w:p w14:paraId="3ADC9E51" w14:textId="77777777" w:rsidR="00A836E3" w:rsidRPr="00A836E3" w:rsidRDefault="00A836E3" w:rsidP="00A836E3">
      <w:pPr>
        <w:spacing w:line="276" w:lineRule="auto"/>
        <w:rPr>
          <w:rFonts w:ascii="Calibri" w:hAnsi="Calibri"/>
        </w:rPr>
      </w:pPr>
    </w:p>
    <w:p w14:paraId="3CB24A9D" w14:textId="77777777" w:rsidR="00A836E3" w:rsidRPr="00A836E3" w:rsidRDefault="00A836E3" w:rsidP="00A836E3">
      <w:pPr>
        <w:spacing w:line="276" w:lineRule="auto"/>
        <w:rPr>
          <w:rFonts w:ascii="Calibri" w:hAnsi="Calibri"/>
        </w:rPr>
      </w:pPr>
      <w:r w:rsidRPr="00A836E3">
        <w:rPr>
          <w:rFonts w:ascii="Calibri" w:hAnsi="Calibri"/>
        </w:rPr>
        <w:t xml:space="preserve">Therefore, as a follower of Christ, I have a responsibility to treat people with equality and dignity. Live justly. Do justice, the Bible says, without impartiality. In other words, I shouldn't treat people who have much with contempt. I should not treat people who have very little with contempt. Everyone should be treated the same. </w:t>
      </w:r>
    </w:p>
    <w:p w14:paraId="1EE543ED" w14:textId="77777777" w:rsidR="00A836E3" w:rsidRPr="00A836E3" w:rsidRDefault="00A836E3" w:rsidP="00A836E3">
      <w:pPr>
        <w:spacing w:line="276" w:lineRule="auto"/>
        <w:rPr>
          <w:rFonts w:ascii="Calibri" w:hAnsi="Calibri"/>
        </w:rPr>
      </w:pPr>
    </w:p>
    <w:p w14:paraId="5C6B9B3C" w14:textId="77777777" w:rsidR="00A836E3" w:rsidRPr="00A836E3" w:rsidRDefault="00A836E3" w:rsidP="00A836E3">
      <w:pPr>
        <w:spacing w:line="276" w:lineRule="auto"/>
        <w:rPr>
          <w:rFonts w:ascii="Calibri" w:hAnsi="Calibri"/>
        </w:rPr>
      </w:pPr>
      <w:r w:rsidRPr="00A836E3">
        <w:rPr>
          <w:rFonts w:ascii="Calibri" w:hAnsi="Calibri"/>
        </w:rPr>
        <w:t>This is a part of grace. When you meet the grace of God, it begins to transform the way that you interact with others. He says, “Act justly without impartiality.”</w:t>
      </w:r>
    </w:p>
    <w:p w14:paraId="272F3938" w14:textId="77777777" w:rsidR="00A836E3" w:rsidRPr="00A836E3" w:rsidRDefault="00A836E3" w:rsidP="00A836E3">
      <w:pPr>
        <w:spacing w:line="276" w:lineRule="auto"/>
        <w:rPr>
          <w:rFonts w:ascii="Calibri" w:hAnsi="Calibri"/>
        </w:rPr>
      </w:pPr>
    </w:p>
    <w:p w14:paraId="59B2ECD0" w14:textId="77777777" w:rsidR="00A836E3" w:rsidRPr="00A836E3" w:rsidRDefault="00A836E3" w:rsidP="00A836E3">
      <w:pPr>
        <w:spacing w:line="276" w:lineRule="auto"/>
        <w:rPr>
          <w:rFonts w:ascii="Calibri" w:hAnsi="Calibri"/>
        </w:rPr>
      </w:pPr>
      <w:r w:rsidRPr="00A836E3">
        <w:rPr>
          <w:rFonts w:ascii="Calibri" w:hAnsi="Calibri"/>
        </w:rPr>
        <w:t xml:space="preserve">Act lawfully. That’s a part of justice too. Justice is following the law of the land. Romans 13 tells us we have to follow the laws of the land. As a Christian, we have an obligation to follow the laws of our governance. That's what we do. We’re passionate for that. </w:t>
      </w:r>
    </w:p>
    <w:p w14:paraId="4033CEBD" w14:textId="77777777" w:rsidR="00A836E3" w:rsidRPr="00A836E3" w:rsidRDefault="00A836E3" w:rsidP="00A836E3">
      <w:pPr>
        <w:spacing w:line="276" w:lineRule="auto"/>
        <w:rPr>
          <w:rFonts w:ascii="Calibri" w:hAnsi="Calibri"/>
        </w:rPr>
      </w:pPr>
    </w:p>
    <w:p w14:paraId="1E8F0712" w14:textId="77777777" w:rsidR="00A836E3" w:rsidRPr="00A836E3" w:rsidRDefault="00A836E3" w:rsidP="00A836E3">
      <w:pPr>
        <w:spacing w:line="276" w:lineRule="auto"/>
        <w:rPr>
          <w:rFonts w:ascii="Calibri" w:hAnsi="Calibri"/>
        </w:rPr>
      </w:pPr>
      <w:r w:rsidRPr="00A836E3">
        <w:rPr>
          <w:rFonts w:ascii="Calibri" w:hAnsi="Calibri"/>
        </w:rPr>
        <w:t xml:space="preserve">We act righteously. When we talk about justice, we have to talk about righteousness. We have a passion to live according to what God has said. We have a passion for the teachings of Jesus, the Sermon on the Mount. We have a passion for the Ten Commandments. We might not </w:t>
      </w:r>
      <w:r w:rsidRPr="00A836E3">
        <w:rPr>
          <w:rFonts w:ascii="Calibri" w:hAnsi="Calibri"/>
        </w:rPr>
        <w:lastRenderedPageBreak/>
        <w:t xml:space="preserve">understand why God has said to do certain things or to not do other things. But we understand that God is in control. We love God and we follow Him. That’s what we do. That’s what it means to act justly. </w:t>
      </w:r>
    </w:p>
    <w:p w14:paraId="700F1248" w14:textId="77777777" w:rsidR="00A836E3" w:rsidRPr="00A836E3" w:rsidRDefault="00A836E3" w:rsidP="00A836E3">
      <w:pPr>
        <w:spacing w:line="276" w:lineRule="auto"/>
        <w:rPr>
          <w:rFonts w:ascii="Calibri" w:hAnsi="Calibri"/>
        </w:rPr>
      </w:pPr>
    </w:p>
    <w:p w14:paraId="0D3D3EB5" w14:textId="77777777" w:rsidR="00A836E3" w:rsidRPr="00A836E3" w:rsidRDefault="00A836E3" w:rsidP="00A836E3">
      <w:pPr>
        <w:spacing w:line="276" w:lineRule="auto"/>
        <w:rPr>
          <w:rFonts w:ascii="Calibri" w:hAnsi="Calibri"/>
        </w:rPr>
      </w:pPr>
      <w:r w:rsidRPr="00A836E3">
        <w:rPr>
          <w:rFonts w:ascii="Calibri" w:hAnsi="Calibri"/>
        </w:rPr>
        <w:t>Act justly. Do the right things. Don't just talk about it, but actually do it. We should speak out about injustice is in our society. We ought to act justly. The people of God should be acting justly.</w:t>
      </w:r>
    </w:p>
    <w:p w14:paraId="019B649F" w14:textId="77777777" w:rsidR="00A836E3" w:rsidRPr="00A836E3" w:rsidRDefault="00A836E3" w:rsidP="00A836E3">
      <w:pPr>
        <w:spacing w:line="276" w:lineRule="auto"/>
        <w:rPr>
          <w:rFonts w:ascii="Calibri" w:hAnsi="Calibri"/>
        </w:rPr>
      </w:pPr>
    </w:p>
    <w:p w14:paraId="416FEA73" w14:textId="77777777" w:rsidR="00A836E3" w:rsidRPr="00A836E3" w:rsidRDefault="00A836E3" w:rsidP="00A836E3">
      <w:pPr>
        <w:spacing w:line="276" w:lineRule="auto"/>
        <w:rPr>
          <w:rFonts w:ascii="Calibri" w:hAnsi="Calibri"/>
          <w:b/>
          <w:bCs/>
        </w:rPr>
      </w:pPr>
      <w:r w:rsidRPr="00A836E3">
        <w:rPr>
          <w:rFonts w:ascii="Calibri" w:hAnsi="Calibri"/>
          <w:b/>
          <w:bCs/>
        </w:rPr>
        <w:t>B.  Love Mercy</w:t>
      </w:r>
    </w:p>
    <w:p w14:paraId="7D820A94" w14:textId="77777777" w:rsidR="00A836E3" w:rsidRPr="00A836E3" w:rsidRDefault="00A836E3" w:rsidP="00A836E3">
      <w:pPr>
        <w:spacing w:line="276" w:lineRule="auto"/>
        <w:rPr>
          <w:rFonts w:ascii="Calibri" w:hAnsi="Calibri"/>
        </w:rPr>
      </w:pPr>
    </w:p>
    <w:p w14:paraId="00DCBC0B" w14:textId="77777777" w:rsidR="00A836E3" w:rsidRPr="00A836E3" w:rsidRDefault="00A836E3" w:rsidP="00A836E3">
      <w:pPr>
        <w:spacing w:line="276" w:lineRule="auto"/>
        <w:rPr>
          <w:rFonts w:ascii="Calibri" w:hAnsi="Calibri"/>
        </w:rPr>
      </w:pPr>
      <w:r w:rsidRPr="00A836E3">
        <w:rPr>
          <w:rFonts w:ascii="Calibri" w:hAnsi="Calibri"/>
        </w:rPr>
        <w:t xml:space="preserve">Another translation says love kindness. They are similar words. Love kindness, love mercy. The prophet doesn't say to do mercy, but he says to love mercy. We should love being merciful to others. </w:t>
      </w:r>
    </w:p>
    <w:p w14:paraId="2F26913E" w14:textId="77777777" w:rsidR="00A836E3" w:rsidRPr="00A836E3" w:rsidRDefault="00A836E3" w:rsidP="00A836E3">
      <w:pPr>
        <w:spacing w:line="276" w:lineRule="auto"/>
        <w:rPr>
          <w:rFonts w:ascii="Calibri" w:hAnsi="Calibri"/>
        </w:rPr>
      </w:pPr>
    </w:p>
    <w:p w14:paraId="759EC78C" w14:textId="77777777" w:rsidR="00A836E3" w:rsidRPr="00A836E3" w:rsidRDefault="00A836E3" w:rsidP="00A836E3">
      <w:pPr>
        <w:spacing w:line="276" w:lineRule="auto"/>
        <w:rPr>
          <w:rFonts w:ascii="Calibri" w:hAnsi="Calibri"/>
        </w:rPr>
      </w:pPr>
      <w:r w:rsidRPr="00A836E3">
        <w:rPr>
          <w:rFonts w:ascii="Calibri" w:hAnsi="Calibri"/>
        </w:rPr>
        <w:t xml:space="preserve">Who are you being merciful to? They don't really deserve it, but you're showing mercy. They deserve to be smacked; you're showing mercy. </w:t>
      </w:r>
    </w:p>
    <w:p w14:paraId="675A2AE6" w14:textId="77777777" w:rsidR="00A836E3" w:rsidRPr="00A836E3" w:rsidRDefault="00A836E3" w:rsidP="00A836E3">
      <w:pPr>
        <w:spacing w:line="276" w:lineRule="auto"/>
        <w:rPr>
          <w:rFonts w:ascii="Calibri" w:hAnsi="Calibri"/>
        </w:rPr>
      </w:pPr>
    </w:p>
    <w:p w14:paraId="092CA47B" w14:textId="77777777" w:rsidR="00A836E3" w:rsidRPr="00A836E3" w:rsidRDefault="00A836E3" w:rsidP="00A836E3">
      <w:pPr>
        <w:spacing w:line="276" w:lineRule="auto"/>
        <w:rPr>
          <w:rFonts w:ascii="Calibri" w:hAnsi="Calibri"/>
        </w:rPr>
      </w:pPr>
      <w:r w:rsidRPr="00A836E3">
        <w:rPr>
          <w:rFonts w:ascii="Calibri" w:hAnsi="Calibri"/>
        </w:rPr>
        <w:t>We find great pleasure in bringing mercy to others. People that are hurting, people that are struggling. It's winning people back that have lost their way. Mercy.</w:t>
      </w:r>
    </w:p>
    <w:p w14:paraId="10AEBDE1" w14:textId="77777777" w:rsidR="00A836E3" w:rsidRPr="00A836E3" w:rsidRDefault="00A836E3" w:rsidP="00A836E3">
      <w:pPr>
        <w:spacing w:line="276" w:lineRule="auto"/>
        <w:rPr>
          <w:rFonts w:ascii="Calibri" w:hAnsi="Calibri"/>
        </w:rPr>
      </w:pPr>
    </w:p>
    <w:p w14:paraId="0782344D" w14:textId="77777777" w:rsidR="00285B99" w:rsidRDefault="00A836E3" w:rsidP="00A836E3">
      <w:pPr>
        <w:spacing w:line="276" w:lineRule="auto"/>
        <w:rPr>
          <w:rFonts w:ascii="Calibri" w:hAnsi="Calibri"/>
        </w:rPr>
      </w:pPr>
      <w:r w:rsidRPr="00A836E3">
        <w:rPr>
          <w:rFonts w:ascii="Calibri" w:hAnsi="Calibri"/>
        </w:rPr>
        <w:t>In our previous church, we had a real active member of the church. She was a single mom. She had two kids. She was super involved at the church. One day, she went back home to another state and, I think, connected with an old boyfriend on social media. They had a date, they end</w:t>
      </w:r>
      <w:r w:rsidR="00285B99">
        <w:rPr>
          <w:rFonts w:ascii="Calibri" w:hAnsi="Calibri"/>
        </w:rPr>
        <w:t>ed</w:t>
      </w:r>
      <w:r w:rsidRPr="00A836E3">
        <w:rPr>
          <w:rFonts w:ascii="Calibri" w:hAnsi="Calibri"/>
        </w:rPr>
        <w:t xml:space="preserve"> up having sex that night. This was so not her. This was such a random weird deal, but this happened. She got pregnant. She's a single mom with two kids. </w:t>
      </w:r>
    </w:p>
    <w:p w14:paraId="5CCFD380" w14:textId="77777777" w:rsidR="00285B99" w:rsidRDefault="00285B99" w:rsidP="00A836E3">
      <w:pPr>
        <w:spacing w:line="276" w:lineRule="auto"/>
        <w:rPr>
          <w:rFonts w:ascii="Calibri" w:hAnsi="Calibri"/>
        </w:rPr>
      </w:pPr>
    </w:p>
    <w:p w14:paraId="1AB72740" w14:textId="291D1C35" w:rsidR="00A836E3" w:rsidRPr="00A836E3" w:rsidRDefault="00A836E3" w:rsidP="00A836E3">
      <w:pPr>
        <w:spacing w:line="276" w:lineRule="auto"/>
        <w:rPr>
          <w:rFonts w:ascii="Calibri" w:hAnsi="Calibri"/>
        </w:rPr>
      </w:pPr>
      <w:r w:rsidRPr="00A836E3">
        <w:rPr>
          <w:rFonts w:ascii="Calibri" w:hAnsi="Calibri"/>
        </w:rPr>
        <w:t xml:space="preserve">She comes back to town. Obviously, she's embarrassed. She's ashamed. She feels very guilty. She’s uncertain about what to do. She reached out to some of the women in our church. The women of our church went and ministered to her and encouraged her. Our church gave some financial support to help her to have this baby. Some of the women in our church did a baby shower for her to help her get prepared for this experience. </w:t>
      </w:r>
    </w:p>
    <w:p w14:paraId="7F6972CD" w14:textId="77777777" w:rsidR="00A836E3" w:rsidRPr="00A836E3" w:rsidRDefault="00A836E3" w:rsidP="00A836E3">
      <w:pPr>
        <w:spacing w:line="276" w:lineRule="auto"/>
        <w:rPr>
          <w:rFonts w:ascii="Calibri" w:hAnsi="Calibri"/>
        </w:rPr>
      </w:pPr>
    </w:p>
    <w:p w14:paraId="0B66174A" w14:textId="37EE1189" w:rsidR="00A836E3" w:rsidRPr="00A836E3" w:rsidRDefault="00A836E3" w:rsidP="00A836E3">
      <w:pPr>
        <w:spacing w:line="276" w:lineRule="auto"/>
        <w:rPr>
          <w:rFonts w:ascii="Calibri" w:hAnsi="Calibri"/>
        </w:rPr>
      </w:pPr>
      <w:r w:rsidRPr="00A836E3">
        <w:rPr>
          <w:rFonts w:ascii="Calibri" w:hAnsi="Calibri"/>
        </w:rPr>
        <w:t>I saw on Facebook, not too long ago, a picture of her and her three kids. That child that I'm talking about today is 10</w:t>
      </w:r>
      <w:r w:rsidR="00285B99">
        <w:rPr>
          <w:rFonts w:ascii="Calibri" w:hAnsi="Calibri"/>
        </w:rPr>
        <w:t xml:space="preserve"> or</w:t>
      </w:r>
      <w:r w:rsidRPr="00A836E3">
        <w:rPr>
          <w:rFonts w:ascii="Calibri" w:hAnsi="Calibri"/>
        </w:rPr>
        <w:t xml:space="preserve"> 11 years old. Guess what? That mom is raising all three of her kids in the church. Isn’t that great? Isn’t that awesome? Because mercy was expressed. She knew what she did was wrong. But she needed mercy. She needed love. She needed support. She needed encouragement. </w:t>
      </w:r>
    </w:p>
    <w:p w14:paraId="66982C40" w14:textId="77777777" w:rsidR="00A836E3" w:rsidRPr="00A836E3" w:rsidRDefault="00A836E3" w:rsidP="00A836E3">
      <w:pPr>
        <w:spacing w:line="276" w:lineRule="auto"/>
        <w:rPr>
          <w:rFonts w:ascii="Calibri" w:hAnsi="Calibri"/>
        </w:rPr>
      </w:pPr>
    </w:p>
    <w:p w14:paraId="76E68031" w14:textId="77777777" w:rsidR="00A836E3" w:rsidRPr="00A836E3" w:rsidRDefault="00A836E3" w:rsidP="00A836E3">
      <w:pPr>
        <w:spacing w:line="276" w:lineRule="auto"/>
        <w:rPr>
          <w:rFonts w:ascii="Calibri" w:hAnsi="Calibri"/>
        </w:rPr>
      </w:pPr>
      <w:r w:rsidRPr="00A836E3">
        <w:rPr>
          <w:rFonts w:ascii="Calibri" w:hAnsi="Calibri"/>
        </w:rPr>
        <w:t xml:space="preserve">Sometimes when we get into a mess, we run from the very people who can give us the greatest mercy. How easy would it have been for this woman to say, “I'm never going back to that church again. I'm not calling any of my Christian friends. I'm just going to hunker down over here in the dark and see what happens.” We have to let people bring mercy into our life when we're struggling. But we need to be bringing mercy. </w:t>
      </w:r>
    </w:p>
    <w:p w14:paraId="03D0DC0E" w14:textId="77777777" w:rsidR="00A836E3" w:rsidRPr="00A836E3" w:rsidRDefault="00A836E3" w:rsidP="00A836E3">
      <w:pPr>
        <w:spacing w:line="276" w:lineRule="auto"/>
        <w:rPr>
          <w:rFonts w:ascii="Calibri" w:hAnsi="Calibri"/>
        </w:rPr>
      </w:pPr>
    </w:p>
    <w:p w14:paraId="7E96A91F" w14:textId="0AA5D4FD" w:rsidR="00A836E3" w:rsidRPr="00A836E3" w:rsidRDefault="00A836E3" w:rsidP="00A836E3">
      <w:pPr>
        <w:spacing w:line="276" w:lineRule="auto"/>
        <w:rPr>
          <w:rFonts w:ascii="Calibri" w:hAnsi="Calibri"/>
        </w:rPr>
      </w:pPr>
      <w:r w:rsidRPr="00A836E3">
        <w:rPr>
          <w:rFonts w:ascii="Calibri" w:hAnsi="Calibri"/>
        </w:rPr>
        <w:t>Mercy is rooted in grace. The reason we have the power to be merciful is because Christ has redeemed us. We see what God has brought us out of</w:t>
      </w:r>
      <w:r w:rsidR="00285B99">
        <w:rPr>
          <w:rFonts w:ascii="Calibri" w:hAnsi="Calibri"/>
        </w:rPr>
        <w:t>.</w:t>
      </w:r>
      <w:r w:rsidRPr="00A836E3">
        <w:rPr>
          <w:rFonts w:ascii="Calibri" w:hAnsi="Calibri"/>
        </w:rPr>
        <w:t xml:space="preserve"> </w:t>
      </w:r>
      <w:r w:rsidR="00285B99">
        <w:rPr>
          <w:rFonts w:ascii="Calibri" w:hAnsi="Calibri"/>
        </w:rPr>
        <w:t>“</w:t>
      </w:r>
      <w:r w:rsidRPr="00A836E3">
        <w:rPr>
          <w:rFonts w:ascii="Calibri" w:hAnsi="Calibri"/>
        </w:rPr>
        <w:t>God has brought me out of this. The most natural thing I can do is mercy.</w:t>
      </w:r>
      <w:r w:rsidR="00285B99">
        <w:rPr>
          <w:rFonts w:ascii="Calibri" w:hAnsi="Calibri"/>
        </w:rPr>
        <w:t>”</w:t>
      </w:r>
      <w:r w:rsidRPr="00A836E3">
        <w:rPr>
          <w:rFonts w:ascii="Calibri" w:hAnsi="Calibri"/>
        </w:rPr>
        <w:t xml:space="preserve"> Justice, mercy.</w:t>
      </w:r>
    </w:p>
    <w:p w14:paraId="74E3189F" w14:textId="77777777" w:rsidR="00A836E3" w:rsidRPr="00A836E3" w:rsidRDefault="00A836E3" w:rsidP="00A836E3">
      <w:pPr>
        <w:spacing w:line="276" w:lineRule="auto"/>
        <w:rPr>
          <w:rFonts w:ascii="Calibri" w:hAnsi="Calibri"/>
        </w:rPr>
      </w:pPr>
    </w:p>
    <w:p w14:paraId="47349076" w14:textId="77777777" w:rsidR="00A836E3" w:rsidRPr="00A836E3" w:rsidRDefault="00A836E3" w:rsidP="00A836E3">
      <w:pPr>
        <w:spacing w:line="276" w:lineRule="auto"/>
        <w:rPr>
          <w:rFonts w:ascii="Calibri" w:hAnsi="Calibri"/>
          <w:b/>
          <w:bCs/>
        </w:rPr>
      </w:pPr>
      <w:r w:rsidRPr="00A836E3">
        <w:rPr>
          <w:rFonts w:ascii="Calibri" w:hAnsi="Calibri"/>
          <w:b/>
          <w:bCs/>
        </w:rPr>
        <w:t>C. Walk Humbly</w:t>
      </w:r>
    </w:p>
    <w:p w14:paraId="4696CCB8" w14:textId="77777777" w:rsidR="00A836E3" w:rsidRPr="00A836E3" w:rsidRDefault="00A836E3" w:rsidP="00A836E3">
      <w:pPr>
        <w:spacing w:line="276" w:lineRule="auto"/>
        <w:rPr>
          <w:rFonts w:ascii="Calibri" w:hAnsi="Calibri"/>
        </w:rPr>
      </w:pPr>
    </w:p>
    <w:p w14:paraId="22387E1F" w14:textId="77777777" w:rsidR="00A836E3" w:rsidRPr="00A836E3" w:rsidRDefault="00A836E3" w:rsidP="00A836E3">
      <w:pPr>
        <w:spacing w:line="276" w:lineRule="auto"/>
        <w:rPr>
          <w:rFonts w:ascii="Calibri" w:hAnsi="Calibri"/>
        </w:rPr>
      </w:pPr>
      <w:r w:rsidRPr="00A836E3">
        <w:rPr>
          <w:rFonts w:ascii="Calibri" w:hAnsi="Calibri"/>
        </w:rPr>
        <w:t xml:space="preserve">That is, I will be teachable, I will be flexible, I will be selfless in my approach to life. I recognize God is greater than me. That's what it means to walk humbly with God. </w:t>
      </w:r>
    </w:p>
    <w:p w14:paraId="6C4B257B" w14:textId="77777777" w:rsidR="00A836E3" w:rsidRPr="00A836E3" w:rsidRDefault="00A836E3" w:rsidP="00A836E3">
      <w:pPr>
        <w:spacing w:line="276" w:lineRule="auto"/>
        <w:rPr>
          <w:rFonts w:ascii="Calibri" w:hAnsi="Calibri"/>
        </w:rPr>
      </w:pPr>
    </w:p>
    <w:p w14:paraId="19E9BEB2" w14:textId="417EE32A" w:rsidR="00A836E3" w:rsidRPr="00A836E3" w:rsidRDefault="00A836E3" w:rsidP="00A836E3">
      <w:pPr>
        <w:spacing w:line="276" w:lineRule="auto"/>
        <w:rPr>
          <w:rFonts w:ascii="Calibri" w:hAnsi="Calibri"/>
        </w:rPr>
      </w:pPr>
      <w:r w:rsidRPr="00A836E3">
        <w:rPr>
          <w:rFonts w:ascii="Calibri" w:hAnsi="Calibri"/>
        </w:rPr>
        <w:t>I love this idea of walking with God because the Christian faith is a journey. You're never standing still with God. God</w:t>
      </w:r>
      <w:r w:rsidR="00285B99">
        <w:rPr>
          <w:rFonts w:ascii="Calibri" w:hAnsi="Calibri"/>
        </w:rPr>
        <w:t xml:space="preserve"> i</w:t>
      </w:r>
      <w:r w:rsidRPr="00A836E3">
        <w:rPr>
          <w:rFonts w:ascii="Calibri" w:hAnsi="Calibri"/>
        </w:rPr>
        <w:t xml:space="preserve">s always taking you somewhere. We're walking with God. I </w:t>
      </w:r>
      <w:r w:rsidR="00992E01">
        <w:rPr>
          <w:rFonts w:ascii="Calibri" w:hAnsi="Calibri"/>
        </w:rPr>
        <w:t>have</w:t>
      </w:r>
      <w:r w:rsidRPr="00A836E3">
        <w:rPr>
          <w:rFonts w:ascii="Calibri" w:hAnsi="Calibri"/>
        </w:rPr>
        <w:t xml:space="preserve"> a destination. I </w:t>
      </w:r>
      <w:r w:rsidR="00992E01">
        <w:rPr>
          <w:rFonts w:ascii="Calibri" w:hAnsi="Calibri"/>
        </w:rPr>
        <w:t>have</w:t>
      </w:r>
      <w:r w:rsidRPr="00A836E3">
        <w:rPr>
          <w:rFonts w:ascii="Calibri" w:hAnsi="Calibri"/>
        </w:rPr>
        <w:t xml:space="preserve"> a purpose. I </w:t>
      </w:r>
      <w:r w:rsidR="00992E01">
        <w:rPr>
          <w:rFonts w:ascii="Calibri" w:hAnsi="Calibri"/>
        </w:rPr>
        <w:t>have</w:t>
      </w:r>
      <w:r w:rsidRPr="00A836E3">
        <w:rPr>
          <w:rFonts w:ascii="Calibri" w:hAnsi="Calibri"/>
        </w:rPr>
        <w:t xml:space="preserve"> a plan. I'm walking humbly with God. </w:t>
      </w:r>
    </w:p>
    <w:p w14:paraId="3745726E" w14:textId="77777777" w:rsidR="00A836E3" w:rsidRPr="00A836E3" w:rsidRDefault="00A836E3" w:rsidP="00A836E3">
      <w:pPr>
        <w:spacing w:line="276" w:lineRule="auto"/>
        <w:rPr>
          <w:rFonts w:ascii="Calibri" w:hAnsi="Calibri"/>
        </w:rPr>
      </w:pPr>
    </w:p>
    <w:p w14:paraId="7E43AF89" w14:textId="77777777" w:rsidR="00A836E3" w:rsidRPr="00A836E3" w:rsidRDefault="00A836E3" w:rsidP="00A836E3">
      <w:pPr>
        <w:spacing w:line="276" w:lineRule="auto"/>
        <w:rPr>
          <w:rFonts w:ascii="Calibri" w:hAnsi="Calibri"/>
        </w:rPr>
      </w:pPr>
      <w:r w:rsidRPr="00A836E3">
        <w:rPr>
          <w:rFonts w:ascii="Calibri" w:hAnsi="Calibri"/>
        </w:rPr>
        <w:t>“Oh, God, you need me to go over here? I wasn't anticipating that, but I'm on that.” I'm walking humbly with God. “God you need me over here? God, I got it. I'm over here too.”</w:t>
      </w:r>
    </w:p>
    <w:p w14:paraId="05B22936" w14:textId="77777777" w:rsidR="00A836E3" w:rsidRPr="00A836E3" w:rsidRDefault="00A836E3" w:rsidP="00A836E3">
      <w:pPr>
        <w:spacing w:line="276" w:lineRule="auto"/>
        <w:rPr>
          <w:rFonts w:ascii="Calibri" w:hAnsi="Calibri"/>
        </w:rPr>
      </w:pPr>
    </w:p>
    <w:p w14:paraId="1EE3BBA2" w14:textId="7969F18F" w:rsidR="00A836E3" w:rsidRPr="00A836E3" w:rsidRDefault="00A836E3" w:rsidP="00A836E3">
      <w:pPr>
        <w:spacing w:line="276" w:lineRule="auto"/>
        <w:rPr>
          <w:rFonts w:ascii="Calibri" w:hAnsi="Calibri"/>
        </w:rPr>
      </w:pPr>
      <w:r w:rsidRPr="00A836E3">
        <w:rPr>
          <w:rFonts w:ascii="Calibri" w:hAnsi="Calibri"/>
        </w:rPr>
        <w:t>To walk humbly with God is to let God order our steps and our path. Many of us today are on a path that we never thought we would be on</w:t>
      </w:r>
      <w:r w:rsidR="00992E01">
        <w:rPr>
          <w:rFonts w:ascii="Calibri" w:hAnsi="Calibri"/>
        </w:rPr>
        <w:t>, b</w:t>
      </w:r>
      <w:r w:rsidRPr="00A836E3">
        <w:rPr>
          <w:rFonts w:ascii="Calibri" w:hAnsi="Calibri"/>
        </w:rPr>
        <w:t>ut God is going to lead you through it because you're going to walk humbly with Him. You’re going to let Him direct your path. You’re going to let Him bless you. You’re going to let Him show you where to go.</w:t>
      </w:r>
    </w:p>
    <w:p w14:paraId="21A2067A" w14:textId="77777777" w:rsidR="00A836E3" w:rsidRPr="00A836E3" w:rsidRDefault="00A836E3" w:rsidP="00A836E3">
      <w:pPr>
        <w:spacing w:line="276" w:lineRule="auto"/>
        <w:rPr>
          <w:rFonts w:ascii="Calibri" w:hAnsi="Calibri"/>
        </w:rPr>
      </w:pPr>
    </w:p>
    <w:p w14:paraId="5FDF3AE1" w14:textId="77777777" w:rsidR="00A836E3" w:rsidRPr="00A836E3" w:rsidRDefault="00A836E3" w:rsidP="00A836E3">
      <w:pPr>
        <w:spacing w:line="276" w:lineRule="auto"/>
        <w:rPr>
          <w:rFonts w:ascii="Calibri" w:hAnsi="Calibri"/>
        </w:rPr>
      </w:pPr>
      <w:r w:rsidRPr="00A836E3">
        <w:rPr>
          <w:rFonts w:ascii="Calibri" w:hAnsi="Calibri"/>
        </w:rPr>
        <w:t>When I'm humble before God and I walk humbly before God, God will lead me to be interested in things I was never interested in.</w:t>
      </w:r>
    </w:p>
    <w:p w14:paraId="11E2AB4C" w14:textId="77777777" w:rsidR="00A836E3" w:rsidRPr="00A836E3" w:rsidRDefault="00A836E3" w:rsidP="00A836E3">
      <w:pPr>
        <w:spacing w:line="276" w:lineRule="auto"/>
        <w:rPr>
          <w:rFonts w:ascii="Calibri" w:hAnsi="Calibri"/>
        </w:rPr>
      </w:pPr>
    </w:p>
    <w:p w14:paraId="3FD2491E" w14:textId="77777777" w:rsidR="00A836E3" w:rsidRPr="00A836E3" w:rsidRDefault="00A836E3" w:rsidP="00A836E3">
      <w:pPr>
        <w:spacing w:line="276" w:lineRule="auto"/>
        <w:rPr>
          <w:rFonts w:ascii="Calibri" w:hAnsi="Calibri"/>
        </w:rPr>
      </w:pPr>
      <w:r w:rsidRPr="00A836E3">
        <w:rPr>
          <w:rFonts w:ascii="Calibri" w:hAnsi="Calibri"/>
        </w:rPr>
        <w:t xml:space="preserve">Maybe you never thought about the disenfranchised. You never thought about the people who didn't have what they needed. But all of a sudden, you met God and God gave you some new desires. </w:t>
      </w:r>
    </w:p>
    <w:p w14:paraId="014BDAD2" w14:textId="77777777" w:rsidR="00A836E3" w:rsidRPr="00A836E3" w:rsidRDefault="00A836E3" w:rsidP="00A836E3">
      <w:pPr>
        <w:spacing w:line="276" w:lineRule="auto"/>
        <w:rPr>
          <w:rFonts w:ascii="Calibri" w:hAnsi="Calibri"/>
        </w:rPr>
      </w:pPr>
    </w:p>
    <w:p w14:paraId="56165260" w14:textId="77777777" w:rsidR="00A836E3" w:rsidRPr="00A836E3" w:rsidRDefault="00A836E3" w:rsidP="00A836E3">
      <w:pPr>
        <w:spacing w:line="276" w:lineRule="auto"/>
        <w:rPr>
          <w:rFonts w:ascii="Calibri" w:hAnsi="Calibri"/>
        </w:rPr>
      </w:pPr>
      <w:r w:rsidRPr="00A836E3">
        <w:rPr>
          <w:rFonts w:ascii="Calibri" w:hAnsi="Calibri"/>
        </w:rPr>
        <w:lastRenderedPageBreak/>
        <w:t xml:space="preserve">How many of you after you met the Lord, you got some new desires in your life? I hope a bunch of us. You never cared about this, but you met the Lord, and now you have a different experience. </w:t>
      </w:r>
    </w:p>
    <w:p w14:paraId="31630D89" w14:textId="77777777" w:rsidR="00A836E3" w:rsidRPr="00A836E3" w:rsidRDefault="00A836E3" w:rsidP="00A836E3">
      <w:pPr>
        <w:spacing w:line="276" w:lineRule="auto"/>
        <w:rPr>
          <w:rFonts w:ascii="Calibri" w:hAnsi="Calibri"/>
        </w:rPr>
      </w:pPr>
    </w:p>
    <w:p w14:paraId="400B0BD9" w14:textId="77777777" w:rsidR="00A836E3" w:rsidRPr="00A836E3" w:rsidRDefault="00A836E3" w:rsidP="00A836E3">
      <w:pPr>
        <w:spacing w:line="276" w:lineRule="auto"/>
        <w:rPr>
          <w:rFonts w:ascii="Calibri" w:hAnsi="Calibri"/>
        </w:rPr>
      </w:pPr>
      <w:r w:rsidRPr="00A836E3">
        <w:rPr>
          <w:rFonts w:ascii="Calibri" w:hAnsi="Calibri"/>
        </w:rPr>
        <w:t xml:space="preserve">When I first started walking with God when I was in college, I became a studier. I didn't give a rip about studying before. I'm telling you, all I wanted to do is play ball and chase girls before. God did something. I started finding all these books at the library. The kids in the dorm were like, “What’s with all the books there?” I'm like, “I cannot get enough of God.” I became a study nerd. I'm still a study nerd. I love it. I love people. But I love to study too. I study all the time. </w:t>
      </w:r>
    </w:p>
    <w:p w14:paraId="02D25DD3" w14:textId="77777777" w:rsidR="00A836E3" w:rsidRPr="00A836E3" w:rsidRDefault="00A836E3" w:rsidP="00A836E3">
      <w:pPr>
        <w:spacing w:line="276" w:lineRule="auto"/>
        <w:rPr>
          <w:rFonts w:ascii="Calibri" w:hAnsi="Calibri"/>
        </w:rPr>
      </w:pPr>
    </w:p>
    <w:p w14:paraId="799318BD" w14:textId="77777777" w:rsidR="00992E01" w:rsidRDefault="00A836E3" w:rsidP="00A836E3">
      <w:pPr>
        <w:spacing w:line="276" w:lineRule="auto"/>
        <w:rPr>
          <w:rFonts w:ascii="Calibri" w:hAnsi="Calibri"/>
        </w:rPr>
      </w:pPr>
      <w:r w:rsidRPr="00A836E3">
        <w:rPr>
          <w:rFonts w:ascii="Calibri" w:hAnsi="Calibri"/>
        </w:rPr>
        <w:t>But that was something that was birthed in me from the Lord. That was not my disposition. That</w:t>
      </w:r>
      <w:r w:rsidR="00992E01">
        <w:rPr>
          <w:rFonts w:ascii="Calibri" w:hAnsi="Calibri"/>
        </w:rPr>
        <w:t>’</w:t>
      </w:r>
      <w:r w:rsidRPr="00A836E3">
        <w:rPr>
          <w:rFonts w:ascii="Calibri" w:hAnsi="Calibri"/>
        </w:rPr>
        <w:t xml:space="preserve">s not my normal aptitude or M.O., if you will. </w:t>
      </w:r>
    </w:p>
    <w:p w14:paraId="0FF75905" w14:textId="77777777" w:rsidR="00992E01" w:rsidRDefault="00992E01" w:rsidP="00A836E3">
      <w:pPr>
        <w:spacing w:line="276" w:lineRule="auto"/>
        <w:rPr>
          <w:rFonts w:ascii="Calibri" w:hAnsi="Calibri"/>
        </w:rPr>
      </w:pPr>
    </w:p>
    <w:p w14:paraId="5B6620E5" w14:textId="1B2906D2" w:rsidR="00A836E3" w:rsidRPr="00A836E3" w:rsidRDefault="00A836E3" w:rsidP="00A836E3">
      <w:pPr>
        <w:spacing w:line="276" w:lineRule="auto"/>
        <w:rPr>
          <w:rFonts w:ascii="Calibri" w:hAnsi="Calibri"/>
        </w:rPr>
      </w:pPr>
      <w:r w:rsidRPr="00A836E3">
        <w:rPr>
          <w:rFonts w:ascii="Calibri" w:hAnsi="Calibri"/>
        </w:rPr>
        <w:t>Some of you, God has done something in you. You never thought you would be about this, but God has done something beautiful in your life.</w:t>
      </w:r>
    </w:p>
    <w:p w14:paraId="7808E8B4" w14:textId="77777777" w:rsidR="00A836E3" w:rsidRPr="00A836E3" w:rsidRDefault="00A836E3" w:rsidP="00A836E3">
      <w:pPr>
        <w:spacing w:line="276" w:lineRule="auto"/>
        <w:rPr>
          <w:rFonts w:ascii="Calibri" w:hAnsi="Calibri"/>
        </w:rPr>
      </w:pPr>
    </w:p>
    <w:p w14:paraId="08D4275F" w14:textId="77777777" w:rsidR="00A836E3" w:rsidRPr="00A836E3" w:rsidRDefault="00A836E3" w:rsidP="00A836E3">
      <w:pPr>
        <w:spacing w:line="276" w:lineRule="auto"/>
        <w:rPr>
          <w:rFonts w:ascii="Calibri" w:hAnsi="Calibri"/>
        </w:rPr>
      </w:pPr>
      <w:r w:rsidRPr="00A836E3">
        <w:rPr>
          <w:rFonts w:ascii="Calibri" w:hAnsi="Calibri"/>
        </w:rPr>
        <w:t xml:space="preserve">Walk humbly with God. Let Him shape you. Let Him mold you. Let Him make you into the woman or the man that God has purposed for you to become. </w:t>
      </w:r>
    </w:p>
    <w:p w14:paraId="4DF7233B" w14:textId="77777777" w:rsidR="00A836E3" w:rsidRPr="00A836E3" w:rsidRDefault="00A836E3" w:rsidP="00A836E3">
      <w:pPr>
        <w:spacing w:line="276" w:lineRule="auto"/>
        <w:rPr>
          <w:rFonts w:ascii="Calibri" w:hAnsi="Calibri"/>
        </w:rPr>
      </w:pPr>
    </w:p>
    <w:p w14:paraId="1D0F5F5C" w14:textId="77777777" w:rsidR="00A836E3" w:rsidRPr="00A836E3" w:rsidRDefault="00A836E3" w:rsidP="00A836E3">
      <w:pPr>
        <w:spacing w:line="276" w:lineRule="auto"/>
        <w:rPr>
          <w:rFonts w:ascii="Calibri" w:hAnsi="Calibri"/>
        </w:rPr>
      </w:pPr>
      <w:r w:rsidRPr="00A836E3">
        <w:rPr>
          <w:rFonts w:ascii="Calibri" w:hAnsi="Calibri"/>
        </w:rPr>
        <w:t>When I'm humble before God, I recognize how much I need Him. Maybe the greatest thing you can do today is say, “I need you today. Lord, I’m counting on you. I’m trusting in you. I’m dependent on you.”</w:t>
      </w:r>
    </w:p>
    <w:p w14:paraId="71CA067D" w14:textId="77777777" w:rsidR="00A836E3" w:rsidRPr="00A836E3" w:rsidRDefault="00A836E3" w:rsidP="00A836E3">
      <w:pPr>
        <w:spacing w:line="276" w:lineRule="auto"/>
        <w:rPr>
          <w:rFonts w:ascii="Calibri" w:hAnsi="Calibri"/>
        </w:rPr>
      </w:pPr>
    </w:p>
    <w:p w14:paraId="6E67E0D8" w14:textId="77777777" w:rsidR="00A836E3" w:rsidRPr="00A836E3" w:rsidRDefault="00A836E3" w:rsidP="00A836E3">
      <w:pPr>
        <w:spacing w:line="276" w:lineRule="auto"/>
        <w:rPr>
          <w:rFonts w:ascii="Calibri" w:hAnsi="Calibri"/>
        </w:rPr>
      </w:pPr>
      <w:r w:rsidRPr="00A836E3">
        <w:rPr>
          <w:rFonts w:ascii="Calibri" w:hAnsi="Calibri"/>
        </w:rPr>
        <w:t xml:space="preserve">You will never be stronger than you are when you see your need for the Lord. The moment that we get to the place where we’re like, “I’ve got it all figured out,” we’re not walking humbly before the Lord. Too many people do what they want to do and expect God to bless them and they get mad when God doesn’t. We need to walk humbly before God. God, whatever path you have for me, wherever you’re leading me, show me. It’s that person that God will bless. That’s where the blessings of God come when people are walking humbly before God. </w:t>
      </w:r>
    </w:p>
    <w:p w14:paraId="2229ACFD" w14:textId="77777777" w:rsidR="00A836E3" w:rsidRPr="00A836E3" w:rsidRDefault="00A836E3" w:rsidP="00A836E3">
      <w:pPr>
        <w:spacing w:line="276" w:lineRule="auto"/>
        <w:rPr>
          <w:rFonts w:ascii="Calibri" w:hAnsi="Calibri"/>
        </w:rPr>
      </w:pPr>
    </w:p>
    <w:p w14:paraId="33DE3CC1" w14:textId="77777777" w:rsidR="00A836E3" w:rsidRPr="00A836E3" w:rsidRDefault="00A836E3" w:rsidP="00A836E3">
      <w:pPr>
        <w:spacing w:line="276" w:lineRule="auto"/>
        <w:rPr>
          <w:rFonts w:ascii="Calibri" w:hAnsi="Calibri"/>
        </w:rPr>
      </w:pPr>
      <w:r w:rsidRPr="00A836E3">
        <w:rPr>
          <w:rFonts w:ascii="Calibri" w:hAnsi="Calibri"/>
        </w:rPr>
        <w:t xml:space="preserve">God, show me something I’ve never seen before. God, do something in me that I never thought was possible.” Spiritual passion begins with grace and it continues with actions. Acting justly, loving mercy, and walking humbly before God. </w:t>
      </w:r>
      <w:r w:rsidRPr="00A836E3">
        <w:rPr>
          <w:rFonts w:ascii="Calibri" w:hAnsi="Calibri"/>
        </w:rPr>
        <w:br w:type="page"/>
      </w:r>
    </w:p>
    <w:p w14:paraId="6FCD7F98" w14:textId="77777777" w:rsidR="00A836E3" w:rsidRPr="00A836E3" w:rsidRDefault="00A836E3" w:rsidP="00A836E3">
      <w:pPr>
        <w:spacing w:line="276" w:lineRule="auto"/>
        <w:rPr>
          <w:rFonts w:ascii="Calibri" w:hAnsi="Calibri"/>
          <w:b/>
          <w:bCs/>
          <w:sz w:val="28"/>
          <w:szCs w:val="28"/>
          <w:u w:val="single"/>
        </w:rPr>
      </w:pPr>
      <w:r w:rsidRPr="00A836E3">
        <w:rPr>
          <w:rFonts w:ascii="Calibri" w:hAnsi="Calibri"/>
          <w:b/>
          <w:bCs/>
          <w:sz w:val="28"/>
          <w:szCs w:val="28"/>
          <w:u w:val="single"/>
        </w:rPr>
        <w:lastRenderedPageBreak/>
        <w:t>OUTLINE</w:t>
      </w:r>
    </w:p>
    <w:p w14:paraId="39A4CEFF" w14:textId="77777777" w:rsidR="00A836E3" w:rsidRPr="00A836E3" w:rsidRDefault="00A836E3" w:rsidP="00A836E3">
      <w:pPr>
        <w:spacing w:line="276" w:lineRule="auto"/>
        <w:rPr>
          <w:rFonts w:ascii="Calibri" w:hAnsi="Calibri"/>
          <w:b/>
          <w:bCs/>
          <w:u w:val="single"/>
        </w:rPr>
      </w:pPr>
    </w:p>
    <w:p w14:paraId="02A5F252" w14:textId="77777777" w:rsidR="00A836E3" w:rsidRPr="00A836E3" w:rsidRDefault="00A836E3" w:rsidP="00A836E3">
      <w:pPr>
        <w:spacing w:line="276" w:lineRule="auto"/>
        <w:rPr>
          <w:rFonts w:ascii="Calibri" w:hAnsi="Calibri"/>
        </w:rPr>
      </w:pPr>
      <w:r w:rsidRPr="00A836E3">
        <w:rPr>
          <w:rFonts w:ascii="Calibri" w:hAnsi="Calibri"/>
        </w:rPr>
        <w:t xml:space="preserve">“Now listen to what the Lord is saying: Rise, plead [your] case before the mountains, and let the hills hear your voice. Listen to the Lord’s lawsuit, </w:t>
      </w:r>
      <w:proofErr w:type="gramStart"/>
      <w:r w:rsidRPr="00A836E3">
        <w:rPr>
          <w:rFonts w:ascii="Calibri" w:hAnsi="Calibri"/>
        </w:rPr>
        <w:t>you</w:t>
      </w:r>
      <w:proofErr w:type="gramEnd"/>
      <w:r w:rsidRPr="00A836E3">
        <w:rPr>
          <w:rFonts w:ascii="Calibri" w:hAnsi="Calibri"/>
        </w:rPr>
        <w:t xml:space="preserve"> mountains and enduring foundations of the earth, because the Lord has a case against His people, and He will argue it against Israel.”</w:t>
      </w:r>
      <w:r w:rsidRPr="00A836E3">
        <w:rPr>
          <w:rFonts w:ascii="Calibri" w:hAnsi="Calibri"/>
        </w:rPr>
        <w:br/>
        <w:t>Micah 6:1-2 (CSB)</w:t>
      </w:r>
    </w:p>
    <w:p w14:paraId="334DD38F" w14:textId="77777777" w:rsidR="00A836E3" w:rsidRPr="00A836E3" w:rsidRDefault="00A836E3" w:rsidP="00A836E3">
      <w:pPr>
        <w:spacing w:line="276" w:lineRule="auto"/>
        <w:rPr>
          <w:rFonts w:ascii="Calibri" w:hAnsi="Calibri"/>
        </w:rPr>
      </w:pPr>
    </w:p>
    <w:p w14:paraId="4BB9EF64" w14:textId="77777777" w:rsidR="00A836E3" w:rsidRPr="00A836E3" w:rsidRDefault="00A836E3" w:rsidP="00A836E3">
      <w:pPr>
        <w:spacing w:line="276" w:lineRule="auto"/>
        <w:rPr>
          <w:rFonts w:ascii="Calibri" w:hAnsi="Calibri"/>
          <w:b/>
          <w:bCs/>
        </w:rPr>
      </w:pPr>
      <w:r w:rsidRPr="00A836E3">
        <w:rPr>
          <w:rFonts w:ascii="Calibri" w:hAnsi="Calibri"/>
          <w:b/>
          <w:bCs/>
        </w:rPr>
        <w:t xml:space="preserve">1. Spiritual Passion Starts </w:t>
      </w:r>
      <w:proofErr w:type="gramStart"/>
      <w:r w:rsidRPr="00A836E3">
        <w:rPr>
          <w:rFonts w:ascii="Calibri" w:hAnsi="Calibri"/>
          <w:b/>
          <w:bCs/>
        </w:rPr>
        <w:t>With</w:t>
      </w:r>
      <w:proofErr w:type="gramEnd"/>
      <w:r w:rsidRPr="00A836E3">
        <w:rPr>
          <w:rFonts w:ascii="Calibri" w:hAnsi="Calibri"/>
          <w:b/>
          <w:bCs/>
        </w:rPr>
        <w:t xml:space="preserve"> Extravagant Grace</w:t>
      </w:r>
    </w:p>
    <w:p w14:paraId="3721A306" w14:textId="77777777" w:rsidR="00A836E3" w:rsidRPr="00A836E3" w:rsidRDefault="00A836E3" w:rsidP="00A836E3">
      <w:pPr>
        <w:spacing w:line="276" w:lineRule="auto"/>
        <w:rPr>
          <w:rFonts w:ascii="Calibri" w:hAnsi="Calibri"/>
          <w:b/>
          <w:bCs/>
        </w:rPr>
      </w:pPr>
    </w:p>
    <w:p w14:paraId="2077F2E6" w14:textId="77777777" w:rsidR="00A836E3" w:rsidRPr="00A836E3" w:rsidRDefault="00A836E3" w:rsidP="00A836E3">
      <w:pPr>
        <w:spacing w:line="276" w:lineRule="auto"/>
        <w:rPr>
          <w:rFonts w:ascii="Calibri" w:hAnsi="Calibri"/>
        </w:rPr>
      </w:pPr>
      <w:r w:rsidRPr="00A836E3">
        <w:rPr>
          <w:rFonts w:ascii="Calibri" w:hAnsi="Calibri"/>
        </w:rPr>
        <w:t xml:space="preserve">“My people, what have I done to you, or how have I wearied you? Testify against Me! Indeed, I brought you up from the land of Egypt and redeemed you from that place of slavery. I sent Moses, Aaron, and Miriam ahead of you. My people, remember what </w:t>
      </w:r>
      <w:proofErr w:type="spellStart"/>
      <w:r w:rsidRPr="00A836E3">
        <w:rPr>
          <w:rFonts w:ascii="Calibri" w:hAnsi="Calibri"/>
        </w:rPr>
        <w:t>Balak</w:t>
      </w:r>
      <w:proofErr w:type="spellEnd"/>
      <w:r w:rsidRPr="00A836E3">
        <w:rPr>
          <w:rFonts w:ascii="Calibri" w:hAnsi="Calibri"/>
        </w:rPr>
        <w:t xml:space="preserve"> king of Moab proposed, what Balaam son of </w:t>
      </w:r>
      <w:proofErr w:type="spellStart"/>
      <w:r w:rsidRPr="00A836E3">
        <w:rPr>
          <w:rFonts w:ascii="Calibri" w:hAnsi="Calibri"/>
        </w:rPr>
        <w:t>Beor</w:t>
      </w:r>
      <w:proofErr w:type="spellEnd"/>
      <w:r w:rsidRPr="00A836E3">
        <w:rPr>
          <w:rFonts w:ascii="Calibri" w:hAnsi="Calibri"/>
        </w:rPr>
        <w:t xml:space="preserve"> answered him, and [what happened] from Shittim to Gilgal, so that you may acknowledge the Lord’s righteous acts.”</w:t>
      </w:r>
      <w:r w:rsidRPr="00A836E3">
        <w:rPr>
          <w:rFonts w:ascii="Calibri" w:hAnsi="Calibri"/>
        </w:rPr>
        <w:br/>
        <w:t>Micah 6:3-5 (CSB)</w:t>
      </w:r>
    </w:p>
    <w:p w14:paraId="34AE339A" w14:textId="77777777" w:rsidR="00A836E3" w:rsidRPr="00A836E3" w:rsidRDefault="00A836E3" w:rsidP="00A836E3">
      <w:pPr>
        <w:spacing w:line="276" w:lineRule="auto"/>
        <w:rPr>
          <w:rFonts w:ascii="Calibri" w:hAnsi="Calibri"/>
        </w:rPr>
      </w:pPr>
    </w:p>
    <w:p w14:paraId="19FE70D1" w14:textId="77777777" w:rsidR="00A836E3" w:rsidRPr="00A836E3" w:rsidRDefault="00A836E3" w:rsidP="00A836E3">
      <w:pPr>
        <w:spacing w:line="276" w:lineRule="auto"/>
        <w:rPr>
          <w:rFonts w:ascii="Calibri" w:hAnsi="Calibri"/>
        </w:rPr>
      </w:pPr>
      <w:r w:rsidRPr="00A836E3">
        <w:rPr>
          <w:rFonts w:ascii="Calibri" w:hAnsi="Calibri"/>
        </w:rPr>
        <w:t>“…that God was reconciling the world to himself in Christ, not counting people’s sins against them.”</w:t>
      </w:r>
      <w:r w:rsidRPr="00A836E3">
        <w:rPr>
          <w:rFonts w:ascii="Calibri" w:hAnsi="Calibri"/>
        </w:rPr>
        <w:br/>
        <w:t>2 Corinthians 5:18 (NIV)</w:t>
      </w:r>
    </w:p>
    <w:p w14:paraId="513ABB8B" w14:textId="77777777" w:rsidR="00A836E3" w:rsidRPr="00A836E3" w:rsidRDefault="00A836E3" w:rsidP="00A836E3">
      <w:pPr>
        <w:spacing w:line="276" w:lineRule="auto"/>
        <w:rPr>
          <w:rFonts w:ascii="Calibri" w:hAnsi="Calibri"/>
        </w:rPr>
      </w:pPr>
    </w:p>
    <w:p w14:paraId="5539B77C" w14:textId="77777777" w:rsidR="00A836E3" w:rsidRPr="00A836E3" w:rsidRDefault="00A836E3" w:rsidP="00A836E3">
      <w:pPr>
        <w:spacing w:line="276" w:lineRule="auto"/>
        <w:rPr>
          <w:rFonts w:ascii="Calibri" w:hAnsi="Calibri"/>
        </w:rPr>
      </w:pPr>
      <w:r w:rsidRPr="00A836E3">
        <w:rPr>
          <w:rFonts w:ascii="Calibri" w:hAnsi="Calibri"/>
        </w:rPr>
        <w:t>“What should I bring before the Lord when I come to bow before God on high? Should I come before Him with burnt offerings, with year-old calves? Would the Lord be pleased with thousands of rams, or with ten thousand streams of oil? Should I give my firstborn for my transgression, the child of my body for my own sin?”</w:t>
      </w:r>
      <w:r w:rsidRPr="00A836E3">
        <w:rPr>
          <w:rFonts w:ascii="Calibri" w:hAnsi="Calibri"/>
        </w:rPr>
        <w:br/>
        <w:t>Micah 6:6-7 (CSB)</w:t>
      </w:r>
    </w:p>
    <w:p w14:paraId="2240F0C8" w14:textId="77777777" w:rsidR="00A836E3" w:rsidRPr="00A836E3" w:rsidRDefault="00A836E3" w:rsidP="00A836E3">
      <w:pPr>
        <w:spacing w:line="276" w:lineRule="auto"/>
        <w:rPr>
          <w:rFonts w:ascii="Calibri" w:hAnsi="Calibri"/>
        </w:rPr>
      </w:pPr>
    </w:p>
    <w:p w14:paraId="3061EF3D" w14:textId="77777777" w:rsidR="00A836E3" w:rsidRPr="00A836E3" w:rsidRDefault="00A836E3" w:rsidP="00A836E3">
      <w:pPr>
        <w:spacing w:line="276" w:lineRule="auto"/>
        <w:rPr>
          <w:rFonts w:ascii="Calibri" w:hAnsi="Calibri"/>
          <w:b/>
          <w:bCs/>
        </w:rPr>
      </w:pPr>
      <w:r w:rsidRPr="00A836E3">
        <w:rPr>
          <w:rFonts w:ascii="Calibri" w:hAnsi="Calibri"/>
          <w:b/>
          <w:bCs/>
        </w:rPr>
        <w:t xml:space="preserve">2. Spiritual Passion Continues </w:t>
      </w:r>
      <w:proofErr w:type="gramStart"/>
      <w:r w:rsidRPr="00A836E3">
        <w:rPr>
          <w:rFonts w:ascii="Calibri" w:hAnsi="Calibri"/>
          <w:b/>
          <w:bCs/>
        </w:rPr>
        <w:t>With</w:t>
      </w:r>
      <w:proofErr w:type="gramEnd"/>
      <w:r w:rsidRPr="00A836E3">
        <w:rPr>
          <w:rFonts w:ascii="Calibri" w:hAnsi="Calibri"/>
          <w:b/>
          <w:bCs/>
        </w:rPr>
        <w:t xml:space="preserve"> Audacious Actions</w:t>
      </w:r>
    </w:p>
    <w:p w14:paraId="3823D50C" w14:textId="77777777" w:rsidR="00A836E3" w:rsidRPr="00A836E3" w:rsidRDefault="00A836E3" w:rsidP="00A836E3">
      <w:pPr>
        <w:spacing w:line="276" w:lineRule="auto"/>
        <w:rPr>
          <w:rFonts w:ascii="Calibri" w:hAnsi="Calibri"/>
          <w:b/>
          <w:bCs/>
        </w:rPr>
      </w:pPr>
    </w:p>
    <w:p w14:paraId="51B0F7B0" w14:textId="77777777" w:rsidR="00A836E3" w:rsidRPr="00A836E3" w:rsidRDefault="00A836E3" w:rsidP="00A836E3">
      <w:pPr>
        <w:spacing w:line="276" w:lineRule="auto"/>
        <w:rPr>
          <w:rFonts w:ascii="Calibri" w:hAnsi="Calibri"/>
        </w:rPr>
      </w:pPr>
      <w:r w:rsidRPr="00A836E3">
        <w:rPr>
          <w:rFonts w:ascii="Calibri" w:hAnsi="Calibri"/>
        </w:rPr>
        <w:t>“He has shown you, O mortal, what is good.  And what does the Lord require of you? To act justly and to love mercy and to walk humbly with your God.”</w:t>
      </w:r>
    </w:p>
    <w:p w14:paraId="0D1AFBF9" w14:textId="77777777" w:rsidR="00A836E3" w:rsidRPr="00A836E3" w:rsidRDefault="00A836E3" w:rsidP="00A836E3">
      <w:pPr>
        <w:spacing w:line="276" w:lineRule="auto"/>
        <w:rPr>
          <w:rFonts w:ascii="Calibri" w:hAnsi="Calibri"/>
        </w:rPr>
      </w:pPr>
      <w:r w:rsidRPr="00A836E3">
        <w:rPr>
          <w:rFonts w:ascii="Calibri" w:hAnsi="Calibri"/>
        </w:rPr>
        <w:t>Micah 6:8 (NIV)</w:t>
      </w:r>
    </w:p>
    <w:p w14:paraId="5F413B8C" w14:textId="77777777" w:rsidR="00A836E3" w:rsidRPr="00A836E3" w:rsidRDefault="00A836E3" w:rsidP="00A836E3">
      <w:pPr>
        <w:spacing w:line="276" w:lineRule="auto"/>
        <w:rPr>
          <w:rFonts w:ascii="Calibri" w:hAnsi="Calibri"/>
        </w:rPr>
      </w:pPr>
    </w:p>
    <w:p w14:paraId="64965D9F" w14:textId="77777777" w:rsidR="00A836E3" w:rsidRPr="00A836E3" w:rsidRDefault="00A836E3" w:rsidP="00A836E3">
      <w:pPr>
        <w:spacing w:line="276" w:lineRule="auto"/>
        <w:rPr>
          <w:rFonts w:ascii="Calibri" w:hAnsi="Calibri"/>
          <w:b/>
          <w:bCs/>
        </w:rPr>
      </w:pPr>
      <w:r w:rsidRPr="00A836E3">
        <w:rPr>
          <w:rFonts w:ascii="Calibri" w:hAnsi="Calibri"/>
          <w:b/>
          <w:bCs/>
        </w:rPr>
        <w:t>A.        Act Justly</w:t>
      </w:r>
    </w:p>
    <w:p w14:paraId="77928EF3" w14:textId="77777777" w:rsidR="00A836E3" w:rsidRPr="00A836E3" w:rsidRDefault="00A836E3" w:rsidP="00A836E3">
      <w:pPr>
        <w:spacing w:line="276" w:lineRule="auto"/>
        <w:rPr>
          <w:rFonts w:ascii="Calibri" w:hAnsi="Calibri"/>
          <w:b/>
          <w:bCs/>
        </w:rPr>
      </w:pPr>
      <w:r w:rsidRPr="00A836E3">
        <w:rPr>
          <w:rFonts w:ascii="Calibri" w:hAnsi="Calibri"/>
          <w:b/>
          <w:bCs/>
        </w:rPr>
        <w:t>B.        Love Mercy</w:t>
      </w:r>
    </w:p>
    <w:p w14:paraId="4C82F996" w14:textId="77777777" w:rsidR="00A836E3" w:rsidRPr="00A836E3" w:rsidRDefault="00A836E3" w:rsidP="00A836E3">
      <w:pPr>
        <w:spacing w:line="276" w:lineRule="auto"/>
        <w:rPr>
          <w:rFonts w:ascii="Calibri" w:hAnsi="Calibri"/>
          <w:b/>
          <w:bCs/>
        </w:rPr>
      </w:pPr>
      <w:r w:rsidRPr="00A836E3">
        <w:rPr>
          <w:rFonts w:ascii="Calibri" w:hAnsi="Calibri"/>
          <w:b/>
          <w:bCs/>
        </w:rPr>
        <w:t>C.        Walk Humbly</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53580" w14:textId="77777777" w:rsidR="007F152B" w:rsidRDefault="007F152B">
      <w:r>
        <w:separator/>
      </w:r>
    </w:p>
  </w:endnote>
  <w:endnote w:type="continuationSeparator" w:id="0">
    <w:p w14:paraId="7F87A5D2" w14:textId="77777777" w:rsidR="007F152B" w:rsidRDefault="007F152B">
      <w:r>
        <w:continuationSeparator/>
      </w:r>
    </w:p>
  </w:endnote>
  <w:endnote w:type="continuationNotice" w:id="1">
    <w:p w14:paraId="72273E06" w14:textId="77777777" w:rsidR="007F152B" w:rsidRDefault="007F1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6D188" w14:textId="77777777" w:rsidR="00F447EF" w:rsidRDefault="00F44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78ED3BB" w:rsidR="000D064C" w:rsidRPr="00E001F4" w:rsidRDefault="00A11D21" w:rsidP="00A11D21">
    <w:pPr>
      <w:pStyle w:val="Footer"/>
      <w:rPr>
        <w:rFonts w:ascii="Calibri" w:hAnsi="Calibri"/>
      </w:rPr>
    </w:pPr>
    <w:r>
      <w:rPr>
        <w:rFonts w:ascii="Calibri" w:hAnsi="Calibri"/>
        <w:b/>
        <w:bCs/>
      </w:rPr>
      <w:tab/>
    </w:r>
    <w:r w:rsidR="000C04C2">
      <w:rPr>
        <w:rFonts w:ascii="Calibri" w:hAnsi="Calibri"/>
        <w:b/>
        <w:bCs/>
      </w:rPr>
      <w:t>Fresh Start</w:t>
    </w:r>
    <w:r w:rsidR="000D064C" w:rsidRPr="00E001F4">
      <w:rPr>
        <w:rFonts w:ascii="Calibri" w:hAnsi="Calibri"/>
        <w:b/>
        <w:bCs/>
      </w:rPr>
      <w:t>—</w:t>
    </w:r>
    <w:r w:rsidR="00A836E3">
      <w:rPr>
        <w:rFonts w:ascii="Calibri" w:hAnsi="Calibri"/>
        <w:b/>
        <w:bCs/>
      </w:rPr>
      <w:t>Fresh Passion</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3CB" w14:textId="77777777" w:rsidR="00F447EF" w:rsidRDefault="00F44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0095" w14:textId="77777777" w:rsidR="007F152B" w:rsidRDefault="007F152B">
      <w:r>
        <w:separator/>
      </w:r>
    </w:p>
  </w:footnote>
  <w:footnote w:type="continuationSeparator" w:id="0">
    <w:p w14:paraId="4FDCAAC0" w14:textId="77777777" w:rsidR="007F152B" w:rsidRDefault="007F152B">
      <w:r>
        <w:continuationSeparator/>
      </w:r>
    </w:p>
  </w:footnote>
  <w:footnote w:type="continuationNotice" w:id="1">
    <w:p w14:paraId="1C0F9EFA" w14:textId="77777777" w:rsidR="007F152B" w:rsidRDefault="007F1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3C56"/>
    <w:rsid w:val="0008638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4BB9"/>
    <w:rsid w:val="0028034F"/>
    <w:rsid w:val="00285843"/>
    <w:rsid w:val="00285B99"/>
    <w:rsid w:val="00290511"/>
    <w:rsid w:val="002A27F0"/>
    <w:rsid w:val="002B71A4"/>
    <w:rsid w:val="002B7D3B"/>
    <w:rsid w:val="002B7DA4"/>
    <w:rsid w:val="002C6F20"/>
    <w:rsid w:val="002D3E02"/>
    <w:rsid w:val="002D408B"/>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255D"/>
    <w:rsid w:val="006E4F39"/>
    <w:rsid w:val="006E77E6"/>
    <w:rsid w:val="00702914"/>
    <w:rsid w:val="007630E7"/>
    <w:rsid w:val="007805B9"/>
    <w:rsid w:val="00791189"/>
    <w:rsid w:val="007960BA"/>
    <w:rsid w:val="007A6325"/>
    <w:rsid w:val="007C5C95"/>
    <w:rsid w:val="007D338C"/>
    <w:rsid w:val="007E1319"/>
    <w:rsid w:val="007F152B"/>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2E01"/>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836E3"/>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64E5E"/>
    <w:rsid w:val="00C67DA9"/>
    <w:rsid w:val="00C80B1C"/>
    <w:rsid w:val="00C86674"/>
    <w:rsid w:val="00CB2F64"/>
    <w:rsid w:val="00CC7FC1"/>
    <w:rsid w:val="00CD108B"/>
    <w:rsid w:val="00CE52CA"/>
    <w:rsid w:val="00CE6359"/>
    <w:rsid w:val="00CF45D3"/>
    <w:rsid w:val="00CF7248"/>
    <w:rsid w:val="00D12BBB"/>
    <w:rsid w:val="00D17448"/>
    <w:rsid w:val="00D2027F"/>
    <w:rsid w:val="00D21495"/>
    <w:rsid w:val="00D220DB"/>
    <w:rsid w:val="00D22877"/>
    <w:rsid w:val="00D22EE5"/>
    <w:rsid w:val="00D24292"/>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4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38</TotalTime>
  <Pages>11</Pages>
  <Words>3432</Words>
  <Characters>19568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22955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2023-01-17T21:10:00Z</cp:lastPrinted>
  <dcterms:created xsi:type="dcterms:W3CDTF">2023-05-04T04:52:00Z</dcterms:created>
  <dcterms:modified xsi:type="dcterms:W3CDTF">2023-05-05T16:00:00Z</dcterms:modified>
  <cp:category/>
</cp:coreProperties>
</file>